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center"/>
      </w:pPr>
      <w:r>
        <w:t>全域不可删除论</w:t>
      </w:r>
    </w:p>
    <w:p>
      <w:pPr>
        <w:spacing w:line="360" w:lineRule="auto"/>
        <w:jc w:val="center"/>
      </w:pPr>
      <w:r>
        <w:t>李甍</w:t>
      </w:r>
    </w:p>
    <w:p>
      <w:pPr>
        <w:spacing w:line="360" w:lineRule="auto"/>
        <w:jc w:val="center"/>
      </w:pPr>
      <w:r>
        <w:t>v1.1：派生载体强化候选稿</w:t>
      </w:r>
    </w:p>
    <w:p>
      <w:pPr>
        <w:spacing w:line="360" w:lineRule="auto"/>
        <w:ind w:firstLine="480"/>
      </w:pPr>
      <w:r>
        <w:t>说明：本版本以 v1.0 为基础，吸收作者关于语言、AI、克隆技术和派生体反噬主体的最新阐释，重写第十一章。</w:t>
      </w:r>
    </w:p>
    <w:p>
      <w:r>
        <w:br w:type="page"/>
      </w:r>
    </w:p>
    <w:p>
      <w:pPr>
        <w:pStyle w:val="Heading1"/>
      </w:pPr>
      <w:r>
        <w:t>目录</w:t>
      </w:r>
    </w:p>
    <w:p>
      <w:pPr>
        <w:spacing w:line="360" w:lineRule="auto"/>
        <w:ind w:firstLine="480"/>
      </w:pPr>
      <w:r>
        <w:t>（正式出版前建议使用 Word 自动目录功能生成带页码目录。）</w:t>
      </w:r>
    </w:p>
    <w:p>
      <w:pPr>
        <w:spacing w:line="360" w:lineRule="auto"/>
        <w:ind w:firstLine="480"/>
      </w:pPr>
      <w:r>
        <w:t>序章</w:t>
      </w:r>
    </w:p>
    <w:p>
      <w:pPr>
        <w:spacing w:line="360" w:lineRule="auto"/>
        <w:ind w:firstLine="480"/>
      </w:pPr>
      <w:r>
        <w:t>第一章：不可删除性</w:t>
      </w:r>
    </w:p>
    <w:p>
      <w:pPr>
        <w:spacing w:line="360" w:lineRule="auto"/>
        <w:ind w:firstLine="480"/>
      </w:pPr>
      <w:r>
        <w:t>第二章：世界线同一性</w:t>
      </w:r>
    </w:p>
    <w:p>
      <w:pPr>
        <w:spacing w:line="360" w:lineRule="auto"/>
        <w:ind w:firstLine="480"/>
      </w:pPr>
      <w:r>
        <w:t>第三章：存在权重与必要性位置</w:t>
      </w:r>
    </w:p>
    <w:p>
      <w:pPr>
        <w:spacing w:line="360" w:lineRule="auto"/>
        <w:ind w:firstLine="480"/>
      </w:pPr>
      <w:r>
        <w:t>第四章：功能可替代与存在不可删除</w:t>
      </w:r>
    </w:p>
    <w:p>
      <w:pPr>
        <w:spacing w:line="360" w:lineRule="auto"/>
        <w:ind w:firstLine="480"/>
      </w:pPr>
      <w:r>
        <w:t>第五章：普通人与伟人</w:t>
      </w:r>
    </w:p>
    <w:p>
      <w:pPr>
        <w:spacing w:line="360" w:lineRule="auto"/>
        <w:ind w:firstLine="480"/>
      </w:pPr>
      <w:r>
        <w:t>第六章：万物不可删除</w:t>
      </w:r>
    </w:p>
    <w:p>
      <w:pPr>
        <w:spacing w:line="360" w:lineRule="auto"/>
        <w:ind w:firstLine="480"/>
      </w:pPr>
      <w:r>
        <w:t>第七章：意义与价值</w:t>
      </w:r>
    </w:p>
    <w:p>
      <w:pPr>
        <w:spacing w:line="360" w:lineRule="auto"/>
        <w:ind w:firstLine="480"/>
      </w:pPr>
      <w:r>
        <w:t>第八章：宿命</w:t>
      </w:r>
    </w:p>
    <w:p>
      <w:pPr>
        <w:spacing w:line="360" w:lineRule="auto"/>
        <w:ind w:firstLine="480"/>
      </w:pPr>
      <w:r>
        <w:t>第九章：主体参数与生命架构</w:t>
      </w:r>
    </w:p>
    <w:p>
      <w:pPr>
        <w:spacing w:line="360" w:lineRule="auto"/>
        <w:ind w:firstLine="480"/>
      </w:pPr>
      <w:r>
        <w:t>第十章：当前世界线与反事实不确定性</w:t>
      </w:r>
    </w:p>
    <w:p>
      <w:pPr>
        <w:spacing w:line="360" w:lineRule="auto"/>
        <w:ind w:firstLine="480"/>
      </w:pPr>
      <w:r>
        <w:t>第十一章：派生载体与文明结构</w:t>
      </w:r>
    </w:p>
    <w:p>
      <w:pPr>
        <w:spacing w:line="360" w:lineRule="auto"/>
        <w:ind w:firstLine="480"/>
      </w:pPr>
      <w:r>
        <w:t>第十二章：伦理边界与实践优先级</w:t>
      </w:r>
    </w:p>
    <w:p>
      <w:pPr>
        <w:spacing w:line="360" w:lineRule="auto"/>
        <w:ind w:firstLine="480"/>
      </w:pPr>
      <w:r>
        <w:t>第十三章：理论的安顿边界</w:t>
      </w:r>
    </w:p>
    <w:p>
      <w:pPr>
        <w:spacing w:line="360" w:lineRule="auto"/>
        <w:ind w:firstLine="480"/>
      </w:pPr>
      <w:r>
        <w:t>第十四章：核心反驳与回应</w:t>
      </w:r>
    </w:p>
    <w:p>
      <w:pPr>
        <w:spacing w:line="360" w:lineRule="auto"/>
        <w:ind w:firstLine="480"/>
      </w:pPr>
      <w:r>
        <w:t>第十五章：压力测试与边界总纲</w:t>
      </w:r>
    </w:p>
    <w:p>
      <w:pPr>
        <w:spacing w:line="360" w:lineRule="auto"/>
        <w:ind w:firstLine="480"/>
      </w:pPr>
      <w:r>
        <w:t>结语</w:t>
      </w:r>
    </w:p>
    <w:p>
      <w:pPr>
        <w:spacing w:line="360" w:lineRule="auto"/>
        <w:ind w:firstLine="480"/>
      </w:pPr>
      <w:r>
        <w:t>附录：核心定义、命题与推论</w:t>
      </w:r>
    </w:p>
    <w:p>
      <w:r>
        <w:br w:type="page"/>
      </w:r>
    </w:p>
    <w:p>
      <w:r>
        <w:br w:type="page"/>
      </w:r>
    </w:p>
    <w:p>
      <w:r>
        <w:br w:type="page"/>
      </w:r>
    </w:p>
    <w:p>
      <w:r>
        <w:br w:type="page"/>
      </w:r>
    </w:p>
    <w:p>
      <w:r>
        <w:br w:type="page"/>
      </w:r>
    </w:p>
    <w:p>
      <w:r>
        <w:br w:type="page"/>
      </w:r>
    </w:p>
    <w:p>
      <w:r>
        <w:br w:type="page"/>
      </w:r>
    </w:p>
    <w:p>
      <w:r>
        <w:br w:type="page"/>
      </w:r>
    </w:p>
    <w:p>
      <w:r>
        <w:br w:type="page"/>
      </w:r>
    </w:p>
    <w:p>
      <w:r>
        <w:br w:type="page"/>
      </w:r>
    </w:p>
    <w:p>
      <w:r>
        <w:br w:type="page"/>
      </w:r>
    </w:p>
    <w:p>
      <w:r>
        <w:br w:type="page"/>
      </w:r>
    </w:p>
    <w:p>
      <w:r>
        <w:br w:type="page"/>
      </w:r>
    </w:p>
    <w:p>
      <w:r>
        <w:br w:type="page"/>
      </w:r>
    </w:p>
    <w:p>
      <w:r>
        <w:br w:type="page"/>
      </w:r>
    </w:p>
    <w:p>
      <w:r>
        <w:br w:type="page"/>
      </w:r>
    </w:p>
    <w:p>
      <w:r>
        <w:br w:type="page"/>
      </w:r>
    </w:p>
    <w:p>
      <w:r>
        <w:br w:type="page"/>
      </w:r>
    </w:p>
    <w:sectPr w:rsidR="00FC693F" w:rsidRPr="0006063C" w:rsidSect="00034616">
      <w:pgSz w:w="12240" w:h="15840"/>
      <w:pgMar w:top="1440" w:right="1587" w:bottom="1440" w:left="1587" w:header="720" w:footer="720" w:gutter="0"/>
      <w:cols w:space="720"/>
      <w:docGrid w:linePitch="360"/>
    </w:sectPr>
    <w:p>
      <w:pPr>
        <w:pStyle w:val="Title"/>
      </w:pPr>
      <w:r>
        <w:t>序章</w:t>
      </w:r>
    </w:p>
    <w:p>
      <w:pPr>
        <w:pStyle w:val="Heading1"/>
      </w:pPr>
      <w:r>
        <w:t>一、现代人的耗材感</w:t>
      </w:r>
    </w:p>
    <w:p>
      <w:pPr>
        <w:spacing w:line="360" w:lineRule="auto"/>
        <w:ind w:firstLine="480"/>
      </w:pPr>
      <w:r>
        <w:t>现代社会最擅长的一件事，是把具体的人压缩成可计算、可比较、可替换的功能单位。</w:t>
      </w:r>
    </w:p>
    <w:p>
      <w:pPr>
        <w:spacing w:line="360" w:lineRule="auto"/>
        <w:ind w:firstLine="480"/>
      </w:pPr>
      <w:r>
        <w:t>在公司中，人被表示为岗位、绩效、工时、产出和成本；在社会评价中，人被表示为学历、收入、排名、房产、成就和标签；在数字系统中，人被表示为流量、画像、数据、点击、消费能力和风险等级。</w:t>
      </w:r>
    </w:p>
    <w:p>
      <w:pPr>
        <w:spacing w:line="360" w:lineRule="auto"/>
        <w:ind w:firstLine="480"/>
      </w:pPr>
      <w:r>
        <w:t>这些表达并非完全错误。社会运行确实需要分工、统计、评价和替换机制。一个岗位离开了某个人，组织可能继续运转；一个角色缺位了，另一个人可能补上；一个系统失去某个功能单位，可能仍能通过调整保持运行。</w:t>
      </w:r>
    </w:p>
    <w:p>
      <w:pPr>
        <w:spacing w:line="360" w:lineRule="auto"/>
        <w:ind w:firstLine="480"/>
      </w:pPr>
      <w:r>
        <w:t>问题不在于社会承认功能可替代，而在于它常常进一步暗示：既然你的功能可以被替代，那么你这个人也可以被替代。</w:t>
      </w:r>
    </w:p>
    <w:p>
      <w:pPr>
        <w:spacing w:line="360" w:lineRule="auto"/>
        <w:ind w:firstLine="480"/>
      </w:pPr>
      <w:r>
        <w:t>这正是现代耗材感的来源。</w:t>
      </w:r>
    </w:p>
    <w:p>
      <w:pPr>
        <w:spacing w:line="360" w:lineRule="auto"/>
        <w:ind w:firstLine="480"/>
      </w:pPr>
      <w:r>
        <w:t>耗材不是单纯的“被使用”。人在生活中必然相互使用彼此的能力、时间和帮助。父母使用医生的专业能力，学生使用教师的知识，社会使用劳动者的劳动，朋友之间也会彼此依赖。问题不在于人是否参与功能交换，而在于一个人是否被彻底化约为功能交换中的可消耗单位。</w:t>
      </w:r>
    </w:p>
    <w:p>
      <w:pPr>
        <w:spacing w:line="360" w:lineRule="auto"/>
        <w:ind w:firstLine="480"/>
      </w:pPr>
      <w:r>
        <w:t>耗材的特点，是它在一个系统中只以用途、规格、数量和替换成本被理解。一支笔坏了，可以换另一支；一块电池耗尽，可以换另一块；一颗螺丝缺失，可以按规格补上。在这些场景中，替换通常不改变系统对该物的理解方式。耗材之所以是耗材，正因为它被允许只作为功能节点存在。</w:t>
      </w:r>
    </w:p>
    <w:p>
      <w:pPr>
        <w:spacing w:line="360" w:lineRule="auto"/>
        <w:ind w:firstLine="480"/>
      </w:pPr>
      <w:r>
        <w:t>现代人的不安在于，这种耗材逻辑正在从物品扩展到人。一个人越来越容易被问：你能提供什么？你是否高效？你是否年轻？你是否稳定？你是否可控？你是否值得投入？你是否可以被更便宜、更年轻、更听话、更高产的人替换？</w:t>
      </w:r>
    </w:p>
    <w:p>
      <w:pPr>
        <w:spacing w:line="360" w:lineRule="auto"/>
        <w:ind w:firstLine="480"/>
      </w:pPr>
      <w:r>
        <w:t>这些问题在局部制度中可能有其现实必要性。公司需要控制成本，组织需要安排岗位，市场需要评估能力，社会需要分配资源。但当这些问题越过自己的边界，它们就会从功能判断变成存在审判。</w:t>
      </w:r>
    </w:p>
    <w:p>
      <w:pPr>
        <w:spacing w:line="360" w:lineRule="auto"/>
        <w:ind w:firstLine="480"/>
      </w:pPr>
      <w:r>
        <w:t>一个人开始相信：如果我的岗位可以换人，我就是可替代的；如果我的贡献不够显著，我就是低价值的；如果我没有被看见、没有被记住、没有取得成功，我就接近于无意义。</w:t>
      </w:r>
    </w:p>
    <w:p>
      <w:pPr>
        <w:spacing w:line="360" w:lineRule="auto"/>
        <w:ind w:firstLine="480"/>
      </w:pPr>
      <w:r>
        <w:t>于是，功能评价开始侵入存在评价。社会角色的可替换性，被误读为具体生命的可删除性。</w:t>
      </w:r>
    </w:p>
    <w:p>
      <w:pPr>
        <w:spacing w:line="360" w:lineRule="auto"/>
        <w:ind w:firstLine="480"/>
      </w:pPr>
      <w:r>
        <w:t>这种误读之所以强大，是因为它并不总是以残酷口号出现。它常常披着理性、效率、成熟和现实主义的外衣。它说：不要把自己看得太重要。它说：每个人都可以被替代。它说：世界不会因为你停下。它说：你没有那么特殊。</w:t>
      </w:r>
    </w:p>
    <w:p>
      <w:pPr>
        <w:spacing w:line="360" w:lineRule="auto"/>
        <w:ind w:firstLine="480"/>
      </w:pPr>
      <w:r>
        <w:t>这些话有时能帮助人摆脱自我中心，但在另一种语境中，也可能把人推向存在性归零。一个人不是因为听见“你不特殊”而成熟，而是因为他能够同时理解两件事：自己不是宇宙中心，但也不是世界之外的废料。</w:t>
      </w:r>
    </w:p>
    <w:p>
      <w:pPr>
        <w:spacing w:line="360" w:lineRule="auto"/>
        <w:ind w:firstLine="480"/>
      </w:pPr>
      <w:r>
        <w:t>本书从这里开始，不是为了鼓励自我膨胀，而是为了拒绝一种更隐蔽的自我抹除：因为我可以被替岗，所以我可以被删除；因为我普通，所以我没有重量；因为我失败，所以我接近于零。</w:t>
      </w:r>
    </w:p>
    <w:p>
      <w:pPr>
        <w:pStyle w:val="Heading1"/>
      </w:pPr>
      <w:r>
        <w:t>二、功能可替代，不等于存在可删除</w:t>
      </w:r>
    </w:p>
    <w:p>
      <w:pPr>
        <w:spacing w:line="360" w:lineRule="auto"/>
        <w:ind w:firstLine="480"/>
      </w:pPr>
      <w:r>
        <w:t>全域不可删除论首先要指出这个偷换。</w:t>
      </w:r>
    </w:p>
    <w:p>
      <w:pPr>
        <w:spacing w:line="360" w:lineRule="auto"/>
        <w:ind w:firstLine="480"/>
      </w:pPr>
      <w:r>
        <w:t>一个人的社会功能可以被替代，不等于这个具体的人可以被从世界中无损删除。</w:t>
      </w:r>
    </w:p>
    <w:p>
      <w:pPr>
        <w:spacing w:line="360" w:lineRule="auto"/>
        <w:ind w:firstLine="480"/>
      </w:pPr>
      <w:r>
        <w:t>岗位可以换人，任务可以交接，角色可以重组，制度可以继续运行；但一个具体生命一旦真实存在过，他的出生、语言、关系、情绪、选择、失败、善意、伤害、沉默、错过和行动，就已经进入现实世界的因果链。</w:t>
      </w:r>
    </w:p>
    <w:p>
      <w:pPr>
        <w:spacing w:line="360" w:lineRule="auto"/>
        <w:ind w:firstLine="480"/>
      </w:pPr>
      <w:r>
        <w:t>这些东西未必伟大，未必显眼，未必被记录，也未必总是正面。但它们已经发生，已经进入当前世界线，已经成为此时此刻世界之所以如此的一部分。</w:t>
      </w:r>
    </w:p>
    <w:p>
      <w:pPr>
        <w:spacing w:line="360" w:lineRule="auto"/>
        <w:ind w:firstLine="480"/>
      </w:pPr>
      <w:r>
        <w:t>因此，功能可替代性只说明一个人可以在某个社会角色中被替换；它不能推出这个人在全域因果中的存在位置可以被无损删除。</w:t>
      </w:r>
    </w:p>
    <w:p>
      <w:pPr>
        <w:spacing w:line="360" w:lineRule="auto"/>
        <w:ind w:firstLine="480"/>
      </w:pPr>
      <w:r>
        <w:t>这一区分，是全域不可删除论的现实入口。</w:t>
      </w:r>
    </w:p>
    <w:p>
      <w:pPr>
        <w:spacing w:line="360" w:lineRule="auto"/>
        <w:ind w:firstLine="480"/>
      </w:pPr>
      <w:r>
        <w:t>可以把这一点说得更简单：别人可以接替你的工作，但不能接替你曾经存在过这一事实；别人可以完成你未完成的任务，但不能成为你在这条世界线中已经形成的全部关系、痕迹和后果。</w:t>
      </w:r>
    </w:p>
    <w:p>
      <w:pPr>
        <w:spacing w:line="360" w:lineRule="auto"/>
        <w:ind w:firstLine="480"/>
      </w:pPr>
      <w:r>
        <w:t>一个教师离开课堂，另一位教师可以继续授课。课程不会因此停止，学校不会因此消失，学生也会继续学习。但前一位教师与学生之间已经发生过的眼神、语气、鼓励、误解、批评、帮助和影响，不会因为岗位被补上而变成从未发生。</w:t>
      </w:r>
    </w:p>
    <w:p>
      <w:pPr>
        <w:spacing w:line="360" w:lineRule="auto"/>
        <w:ind w:firstLine="480"/>
      </w:pPr>
      <w:r>
        <w:t>一个普通工人离开生产线，另一个工人可以接替他的动作。产品仍然可以被制造，流程仍然可以推进。但他多年劳动对身体留下的痕迹、与同事形成的关系、某次提醒避免的事故、某次沉默承受的委屈、某个家庭因他的收入而维持的日常，也不会因为岗位继续运行就被归零。</w:t>
      </w:r>
    </w:p>
    <w:p>
      <w:pPr>
        <w:spacing w:line="360" w:lineRule="auto"/>
        <w:ind w:firstLine="480"/>
      </w:pPr>
      <w:r>
        <w:t>一个人在亲密关系中被替代，另一个人也许会进入对方的生活。但前一段关系并不会因此成为空白。被说出的话、被错过的机会、被伤害的信任、被保留下来的习惯、被改变的自我理解，都已经进入各自的生命路径。</w:t>
      </w:r>
    </w:p>
    <w:p>
      <w:pPr>
        <w:spacing w:line="360" w:lineRule="auto"/>
        <w:ind w:firstLine="480"/>
      </w:pPr>
      <w:r>
        <w:t>这些例子不是为了夸大每个人的显性影响，而是为了说明一个边界：替代的是功能，不是完整存在；交接的是角色，不是世界线位置。</w:t>
      </w:r>
    </w:p>
    <w:p>
      <w:pPr>
        <w:spacing w:line="360" w:lineRule="auto"/>
        <w:ind w:firstLine="480"/>
      </w:pPr>
      <w:r>
        <w:t>需要先说明的是，全域不可删除论不是经验科学定理，也不试图提供自然科学预测。它不以物理实验、量子实验、复杂系统数学或神经科学作为证明基础。</w:t>
      </w:r>
    </w:p>
    <w:p>
      <w:pPr>
        <w:spacing w:line="360" w:lineRule="auto"/>
        <w:ind w:firstLine="480"/>
      </w:pPr>
      <w:r>
        <w:t>本理论更准确的定位，是一套存在哲学模型：它借助“世界线”“因果路径”等概念，澄清功能评价与存在归零之间的边界。物理学和复杂系统最多提供启发性类比，不能进入本理论的证明链。</w:t>
      </w:r>
    </w:p>
    <w:p>
      <w:pPr>
        <w:spacing w:line="360" w:lineRule="auto"/>
        <w:ind w:firstLine="480"/>
      </w:pPr>
      <w:r>
        <w:t>这一区分非常重要。若把本理论写成物理学证明，它会失去最稳固的部分；若把它写成普通安慰话，它又会失去概念力量。本书要走的路，是在现实痛感和概念严密之间建立一条通道。</w:t>
      </w:r>
    </w:p>
    <w:p>
      <w:pPr>
        <w:pStyle w:val="Heading1"/>
      </w:pPr>
      <w:r>
        <w:t>三、“离开了你，地球仍会转”的另一面</w:t>
      </w:r>
    </w:p>
    <w:p>
      <w:pPr>
        <w:spacing w:line="360" w:lineRule="auto"/>
        <w:ind w:firstLine="480"/>
      </w:pPr>
      <w:r>
        <w:t>人们常说：离开了你，地球一样转。</w:t>
      </w:r>
    </w:p>
    <w:p>
      <w:pPr>
        <w:spacing w:line="360" w:lineRule="auto"/>
        <w:ind w:firstLine="480"/>
      </w:pPr>
      <w:r>
        <w:t>这句话在表层事实上成立。一个人离开某个组织，组织可能继续运行；一个人退出某段关系，别人可能继续生活；一个普通人离开世界，历史书大概率不会为他停笔。</w:t>
      </w:r>
    </w:p>
    <w:p>
      <w:pPr>
        <w:spacing w:line="360" w:lineRule="auto"/>
        <w:ind w:firstLine="480"/>
      </w:pPr>
      <w:r>
        <w:t>但这句话忽略了另一层事实：地球仍会转，不等于这个世界可以无损删除你。</w:t>
      </w:r>
    </w:p>
    <w:p>
      <w:pPr>
        <w:spacing w:line="360" w:lineRule="auto"/>
        <w:ind w:firstLine="480"/>
      </w:pPr>
      <w:r>
        <w:t>没有你，地球也许仍会转，但不会是这条世界线中的地球；没有你，很多宏大结构也许仍会存在，但不会以现在这种具体因果路径存在；没有你，某些关系不会发生，某些话不会被说出，某些情绪不会生成，某些微小影响不会进入世界。</w:t>
      </w:r>
    </w:p>
    <w:p>
      <w:pPr>
        <w:spacing w:line="360" w:lineRule="auto"/>
        <w:ind w:firstLine="480"/>
      </w:pPr>
      <w:r>
        <w:t>所以，更准确的表述是：离开了你，地球仍会转；但没有你，世界不会是这个世界。</w:t>
      </w:r>
    </w:p>
    <w:p>
      <w:pPr>
        <w:spacing w:line="360" w:lineRule="auto"/>
        <w:ind w:firstLine="480"/>
      </w:pPr>
      <w:r>
        <w:t>这不是夸张，也不是安慰性的修辞，而是一个关于因果结构的判断。</w:t>
      </w:r>
    </w:p>
    <w:p>
      <w:pPr>
        <w:spacing w:line="360" w:lineRule="auto"/>
        <w:ind w:firstLine="480"/>
      </w:pPr>
      <w:r>
        <w:t>这句话的前半部分提醒人摆脱自我中心，后半部分提醒人不要把自己归零。前半部分说：世界不围绕你旋转。后半部分说：世界也并非从未包含你。</w:t>
      </w:r>
    </w:p>
    <w:p>
      <w:pPr>
        <w:spacing w:line="360" w:lineRule="auto"/>
        <w:ind w:firstLine="480"/>
      </w:pPr>
      <w:r>
        <w:t>如果只保留前半部分，人容易被训练成一种冷酷的成熟：不要期待，不要索取，不要认为自己重要，不要相信自己的存在有什么差别。可是成熟不应等于自我抹除。一个人可以承认世界广大、自己有限，同时仍然承认：自己已经真实进入了这条世界线。</w:t>
      </w:r>
    </w:p>
    <w:p>
      <w:pPr>
        <w:spacing w:line="360" w:lineRule="auto"/>
        <w:ind w:firstLine="480"/>
      </w:pPr>
      <w:r>
        <w:t>反过来说，如果只保留后半部分，也会滑向自我神圣化。没有任何一个普通个体可以凭不可删除性宣称世界必须围绕自己安排。不可删除不是特权，不是免于责任，也不是要求他人永远以自己为中心。</w:t>
      </w:r>
    </w:p>
    <w:p>
      <w:pPr>
        <w:spacing w:line="360" w:lineRule="auto"/>
        <w:ind w:firstLine="480"/>
      </w:pPr>
      <w:r>
        <w:t>因此，本书要同时抵抗两种误解：一种误解把人捧成宇宙中心，另一种误解把人压成系统耗材。全域不可删除论既不接受前者，也不接受后者。</w:t>
      </w:r>
    </w:p>
    <w:p>
      <w:pPr>
        <w:spacing w:line="360" w:lineRule="auto"/>
        <w:ind w:firstLine="480"/>
      </w:pPr>
      <w:r>
        <w:t>它要说的是：你不是世界的中心，但你也不是世界线之外的空白。</w:t>
      </w:r>
    </w:p>
    <w:p>
      <w:pPr>
        <w:pStyle w:val="Heading1"/>
      </w:pPr>
      <w:r>
        <w:t>四、从个体价值到世界线同一性</w:t>
      </w:r>
    </w:p>
    <w:p>
      <w:pPr>
        <w:spacing w:line="360" w:lineRule="auto"/>
        <w:ind w:firstLine="480"/>
      </w:pPr>
      <w:r>
        <w:t>全域不可删除论并不主张每个人都同样伟大，也不主张每个人的社会贡献、伦理评价、历史影响和现实成就完全相等。</w:t>
      </w:r>
    </w:p>
    <w:p>
      <w:pPr>
        <w:spacing w:line="360" w:lineRule="auto"/>
        <w:ind w:firstLine="480"/>
      </w:pPr>
      <w:r>
        <w:t>它主张的是另一件事：在构成当前世界线这一意义上，任何真实存在过的节点都不可被无损删除。</w:t>
      </w:r>
    </w:p>
    <w:p>
      <w:pPr>
        <w:spacing w:line="360" w:lineRule="auto"/>
        <w:ind w:firstLine="480"/>
      </w:pPr>
      <w:r>
        <w:t>所谓世界线，是现实已经展开的具体因果路径。当前世界不是所有可能世界中最完美的一条，也不必然是最善的一条；它只是主体真实存在、真实经验、真实行动的唯一承载场。</w:t>
      </w:r>
    </w:p>
    <w:p>
      <w:pPr>
        <w:spacing w:line="360" w:lineRule="auto"/>
        <w:ind w:firstLine="480"/>
      </w:pPr>
      <w:r>
        <w:t>因此，承认当前世界线，不等于赞美当前世界线，更不等于把现状理解为正当。现实存在，不等于现实正当。当前世界线之所以重要，不是因为它完美，而是因为改变、反抗、修复和继续行动也只能在其中发生。</w:t>
      </w:r>
    </w:p>
    <w:p>
      <w:pPr>
        <w:spacing w:line="360" w:lineRule="auto"/>
        <w:ind w:firstLine="480"/>
      </w:pPr>
      <w:r>
        <w:t>删除任意真实节点，得到的都不再是当前世界，而是另一条反事实世界线。</w:t>
      </w:r>
    </w:p>
    <w:p>
      <w:pPr>
        <w:spacing w:line="360" w:lineRule="auto"/>
        <w:ind w:firstLine="480"/>
      </w:pPr>
      <w:r>
        <w:t>因此，不可删除性不是显性影响大小的比较，而是世界线同一性的条件。</w:t>
      </w:r>
    </w:p>
    <w:p>
      <w:pPr>
        <w:spacing w:line="360" w:lineRule="auto"/>
        <w:ind w:firstLine="480"/>
      </w:pPr>
      <w:r>
        <w:t>一个伟人可能改变历史的显性方向，一个普通人可能只在极小范围内产生影响。但在“当前世界是否仍是当前世界”这个问题上，只要一个存在真实进入了世界线，它就不能被归零。</w:t>
      </w:r>
    </w:p>
    <w:p>
      <w:pPr>
        <w:spacing w:line="360" w:lineRule="auto"/>
        <w:ind w:firstLine="480"/>
      </w:pPr>
      <w:r>
        <w:t>这里需要把“价值”这个词暂时放慢。日常语言中，我们常把价值理解为贡献、价格、道德评价、被需要程度、成就大小或他人认可。但全域不可删除论首先讨论的不是这些价值，而是更底层的存在位置。</w:t>
      </w:r>
    </w:p>
    <w:p>
      <w:pPr>
        <w:spacing w:line="360" w:lineRule="auto"/>
        <w:ind w:firstLine="480"/>
      </w:pPr>
      <w:r>
        <w:t>一个人可以没有巨大贡献，却仍然不能被无损删除；一个人可以不被赞美，却仍然不是空白；一个人可以在某个评价框架中失败，却不能因此被判定为从未必要。</w:t>
      </w:r>
    </w:p>
    <w:p>
      <w:pPr>
        <w:spacing w:line="360" w:lineRule="auto"/>
        <w:ind w:firstLine="480"/>
      </w:pPr>
      <w:r>
        <w:t>世界线同一性提供的不是最高赞美，而是最低边界。它不告诉你“你很伟大”，而是阻止别人或你自己说“你完全是零”。</w:t>
      </w:r>
    </w:p>
    <w:p>
      <w:pPr>
        <w:spacing w:line="360" w:lineRule="auto"/>
        <w:ind w:firstLine="480"/>
      </w:pPr>
      <w:r>
        <w:t>这也是为什么本书将反复使用“存在权重”“必要性位置”“反归零边界”等表达，而谨慎使用裸露的“存在价值”。因为一旦直接说“每个存在都有价值”，读者很容易误解为每个存在都善、都高贵、都值得肯定。</w:t>
      </w:r>
    </w:p>
    <w:p>
      <w:pPr>
        <w:spacing w:line="360" w:lineRule="auto"/>
        <w:ind w:firstLine="480"/>
      </w:pPr>
      <w:r>
        <w:t>更准确的说法是：任何真实进入当前世界线的存在，都具有不可删除的因果位置；主体理解这一点之后，可以把它表述为最低限度的存在权重。这个权重不是奖章，而是反归零边界。</w:t>
      </w:r>
    </w:p>
    <w:p>
      <w:pPr>
        <w:pStyle w:val="Heading1"/>
      </w:pPr>
      <w:r>
        <w:t>五、为什么从人说起</w:t>
      </w:r>
    </w:p>
    <w:p>
      <w:pPr>
        <w:spacing w:line="360" w:lineRule="auto"/>
        <w:ind w:firstLine="480"/>
      </w:pPr>
      <w:r>
        <w:t>严格地说，不只是人不可删除。一草一木、一粒尘埃、一只蚂蚁、一场雨、一次偶然的相遇，也都已经进入当前世界的因果结构。</w:t>
      </w:r>
    </w:p>
    <w:p>
      <w:pPr>
        <w:spacing w:line="360" w:lineRule="auto"/>
        <w:ind w:firstLine="480"/>
      </w:pPr>
      <w:r>
        <w:t>全域不可删除论并不接受人类中心主义。人不是宇宙的中心，只是全域因果中不可删除的一环。</w:t>
      </w:r>
    </w:p>
    <w:p>
      <w:pPr>
        <w:spacing w:line="360" w:lineRule="auto"/>
        <w:ind w:firstLine="480"/>
      </w:pPr>
      <w:r>
        <w:t>但本理论仍然从“人不是耗材”说起。原因在于，“耗材”这个概念本身发生在人类社会的功能评价中。被绩效化、岗位化、工具化、数据化、可替换化的，是现代社会中的人。</w:t>
      </w:r>
    </w:p>
    <w:p>
      <w:pPr>
        <w:spacing w:line="360" w:lineRule="auto"/>
        <w:ind w:firstLine="480"/>
      </w:pPr>
      <w:r>
        <w:t>所以，万物不可删除是底层命题；人不是耗材，是这一底层命题在人类社会中的现实入口。</w:t>
      </w:r>
    </w:p>
    <w:p>
      <w:pPr>
        <w:spacing w:line="360" w:lineRule="auto"/>
        <w:ind w:firstLine="480"/>
      </w:pPr>
      <w:r>
        <w:t>这里也必须避免一个误读：万物不可删除，不等于万物等价。不可删除性不是用来区分价值高低的分类器，而是防止真实存在被判定为绝对空白的归零边界。人之所以在本书中被特别讨论，不是因为只有人才不可删除，而是因为人会承受耗材化评价，并会在这种评价中产生“我是否为零”的主体痛苦。</w:t>
      </w:r>
    </w:p>
    <w:p>
      <w:pPr>
        <w:spacing w:line="360" w:lineRule="auto"/>
        <w:ind w:firstLine="480"/>
      </w:pPr>
      <w:r>
        <w:t>本理论不是把人捧回宇宙中心，而是试图指出：即使人不是宇宙中心，也不意味着人可以被社会评价系统压缩成可无损替换的消耗品。</w:t>
      </w:r>
    </w:p>
    <w:p>
      <w:pPr>
        <w:spacing w:line="360" w:lineRule="auto"/>
        <w:ind w:firstLine="480"/>
      </w:pPr>
      <w:r>
        <w:t>人具有一种特殊处境：人不仅会被替代，而且会意识到自己被替代；人不仅会被评价，而且会把评价内化为自我理解；人不仅会失败，而且会追问失败是否意味着自己毫无重量。</w:t>
      </w:r>
    </w:p>
    <w:p>
      <w:pPr>
        <w:spacing w:line="360" w:lineRule="auto"/>
        <w:ind w:firstLine="480"/>
      </w:pPr>
      <w:r>
        <w:t>一块石头不会因为没有被看见而感到羞辱，一场雨不会因为没有贡献排名而怀疑自己是否多余。但人会。人会在比较中受伤，在绩效中焦虑，在关系断裂中怀疑自身，在社会遗忘中感到接近于零。</w:t>
      </w:r>
    </w:p>
    <w:p>
      <w:pPr>
        <w:spacing w:line="360" w:lineRule="auto"/>
        <w:ind w:firstLine="480"/>
      </w:pPr>
      <w:r>
        <w:t>因此，本书从人说起，不是因为人是唯一不可删除者，而是因为人是会理解“不可删除”这一问题的存在者。</w:t>
      </w:r>
    </w:p>
    <w:p>
      <w:pPr>
        <w:spacing w:line="360" w:lineRule="auto"/>
        <w:ind w:firstLine="480"/>
      </w:pPr>
      <w:r>
        <w:t>这也意味着，本书不能简单滑向万物有灵论、宇宙目的论或神秘主义。万物不可删除，并不是说每个存在都被某个外部意志赋予神圣意义。它只是说：现实不是由少数显性节点单独构成，微小、沉默、非人的存在也可能以直接或间接方式参与现实生成。</w:t>
      </w:r>
    </w:p>
    <w:p>
      <w:pPr>
        <w:spacing w:line="360" w:lineRule="auto"/>
        <w:ind w:firstLine="480"/>
      </w:pPr>
      <w:r>
        <w:t>从人说起，是现实入口；走向万物，是理论结果。二者必须连接，但不能混同。</w:t>
      </w:r>
    </w:p>
    <w:p>
      <w:pPr>
        <w:pStyle w:val="Heading1"/>
      </w:pPr>
      <w:r>
        <w:t>六、本理论不承诺什么</w:t>
      </w:r>
    </w:p>
    <w:p>
      <w:pPr>
        <w:spacing w:line="360" w:lineRule="auto"/>
        <w:ind w:firstLine="480"/>
      </w:pPr>
      <w:r>
        <w:t>全域不可删除论不是万能救赎，也不是励志鸡汤。</w:t>
      </w:r>
    </w:p>
    <w:p>
      <w:pPr>
        <w:spacing w:line="360" w:lineRule="auto"/>
        <w:ind w:firstLine="480"/>
      </w:pPr>
      <w:r>
        <w:t>它不能让失业者立刻获得工作，不能让贫困者立刻获得资源，不能让失恋者立刻被爱，也不能把失败直接转化为成功。</w:t>
      </w:r>
    </w:p>
    <w:p>
      <w:pPr>
        <w:spacing w:line="360" w:lineRule="auto"/>
        <w:ind w:firstLine="480"/>
      </w:pPr>
      <w:r>
        <w:t>它也不能替代工资、医疗、法律、亲密关系、心理治疗、制度改革或现实救助。概念安顿不能替代现实帮助。一个人不是零，并不意味着他不再需要资源、关系、保护、治疗、行动和制度支持。</w:t>
      </w:r>
    </w:p>
    <w:p>
      <w:pPr>
        <w:spacing w:line="360" w:lineRule="auto"/>
        <w:ind w:firstLine="480"/>
      </w:pPr>
      <w:r>
        <w:t>它也不承诺每个人都会变得积极，不承诺每个人读完后都会被安顿。一个理论进入不同主体结构，会生成不同反应。有人可能被安慰，有人可能无感，有人可能反驳，有人甚至可能误读。</w:t>
      </w:r>
    </w:p>
    <w:p>
      <w:pPr>
        <w:spacing w:line="360" w:lineRule="auto"/>
        <w:ind w:firstLine="480"/>
      </w:pPr>
      <w:r>
        <w:t>本理论真正试图回应的，是一种更底层的存在性痛苦：我是不是完全多余？我是不是只是耗材？如果我失败了、普通了、没有被记住了，我是不是就接近于零？</w:t>
      </w:r>
    </w:p>
    <w:p>
      <w:pPr>
        <w:spacing w:line="360" w:lineRule="auto"/>
        <w:ind w:firstLine="480"/>
      </w:pPr>
      <w:r>
        <w:t>这种痛苦并不等同于全部现实痛苦。失业、贫困、疾病、孤独、创伤和不公都有各自具体的现实来源，不能被哲学语言抹平。本理论所处理的，是这些现实痛苦之上常被现代评价系统叠加出来的次级伤害：因为你失败，所以你就是废料；因为你贫穷，所以你没有价值；因为你不被看见，所以你等于没有存在。</w:t>
      </w:r>
    </w:p>
    <w:p>
      <w:pPr>
        <w:spacing w:line="360" w:lineRule="auto"/>
        <w:ind w:firstLine="480"/>
      </w:pPr>
      <w:r>
        <w:t>全域不可删除论对此给出的回答是：你未必伟大，未必成功，未必被看见，未必被赞美；但只要你真实进入了当前世界线，你就不能被无损删除。</w:t>
      </w:r>
    </w:p>
    <w:p>
      <w:pPr>
        <w:spacing w:line="360" w:lineRule="auto"/>
        <w:ind w:firstLine="480"/>
      </w:pPr>
      <w:r>
        <w:t>不可删除，不等于伟大；不可删除，意味着不能归零。</w:t>
      </w:r>
    </w:p>
    <w:p>
      <w:pPr>
        <w:spacing w:line="360" w:lineRule="auto"/>
        <w:ind w:firstLine="480"/>
      </w:pPr>
      <w:r>
        <w:t>换言之，本理论不是要证明每个人都伟大，也不是要替代现实中的爱、资源、正义和行动。它只试图阻断一个错误推理：功能失败、社会不可见或现实受损，并不等于存在归零。</w:t>
      </w:r>
    </w:p>
    <w:p>
      <w:pPr>
        <w:spacing w:line="360" w:lineRule="auto"/>
        <w:ind w:firstLine="480"/>
      </w:pPr>
      <w:r>
        <w:t>这里还必须提前立下几条边界。第一，必要性不是应然性。某个事件已经进入世界线，不等于它应该发生。第二，因果位置不是伦理正当性。恶行可以有因果位置，但不能因此获得道德肯定。第三，创伤不可删除，不等于受害者应该感谢创伤。第四，当前世界线承载行动，不等于当前现实值得赞美。</w:t>
      </w:r>
    </w:p>
    <w:p>
      <w:pPr>
        <w:spacing w:line="360" w:lineRule="auto"/>
        <w:ind w:firstLine="480"/>
      </w:pPr>
      <w:r>
        <w:t>这些边界不是附加说明，而是本理论能否成立的条件。如果不可删除性被写成“发生的一切都好”，它就会背叛受害者；如果它被写成“现实如此所以应该如此”，它就会变成现状辩护；如果它被写成“你不可删除所以你不需要行动”，它就会滑向逃避。</w:t>
      </w:r>
    </w:p>
    <w:p>
      <w:pPr>
        <w:spacing w:line="360" w:lineRule="auto"/>
        <w:ind w:firstLine="480"/>
      </w:pPr>
      <w:r>
        <w:t>本书不接受这些误用。不可删除性不是麻醉，而是反归零；不是让人停下，而是让行动重新从一个不被归零的主体那里开始。</w:t>
      </w:r>
    </w:p>
    <w:p>
      <w:pPr>
        <w:pStyle w:val="Heading1"/>
      </w:pPr>
      <w:r>
        <w:t>七、本书的任务</w:t>
      </w:r>
    </w:p>
    <w:p>
      <w:pPr>
        <w:spacing w:line="360" w:lineRule="auto"/>
        <w:ind w:firstLine="480"/>
      </w:pPr>
      <w:r>
        <w:t>接下来的论述将围绕几个问题展开。</w:t>
      </w:r>
    </w:p>
    <w:p>
      <w:pPr>
        <w:spacing w:line="360" w:lineRule="auto"/>
        <w:ind w:firstLine="480"/>
      </w:pPr>
      <w:r>
        <w:t>第一，什么是不可删除性？它为什么不同于显性影响、社会贡献和伦理评价？</w:t>
      </w:r>
    </w:p>
    <w:p>
      <w:pPr>
        <w:spacing w:line="360" w:lineRule="auto"/>
        <w:ind w:firstLine="480"/>
      </w:pPr>
      <w:r>
        <w:t>第二，为什么功能可替代不能推出存在可删除？现代耗材化逻辑如何发生？</w:t>
      </w:r>
    </w:p>
    <w:p>
      <w:pPr>
        <w:spacing w:line="360" w:lineRule="auto"/>
        <w:ind w:firstLine="480"/>
      </w:pPr>
      <w:r>
        <w:t>第三，必要性、意义、价值之间是什么关系？为什么客观宇宙没有预设意义，但主体仍会生成意义和价值判断？</w:t>
      </w:r>
    </w:p>
    <w:p>
      <w:pPr>
        <w:spacing w:line="360" w:lineRule="auto"/>
        <w:ind w:firstLine="480"/>
      </w:pPr>
      <w:r>
        <w:t>第四，宿命应如何理解？如果一切都在全域因果中展开，行动、学习、后悔、反思和伦理责任是否仍然成立？</w:t>
      </w:r>
    </w:p>
    <w:p>
      <w:pPr>
        <w:spacing w:line="360" w:lineRule="auto"/>
        <w:ind w:firstLine="480"/>
      </w:pPr>
      <w:r>
        <w:t>第五，万物不可删除是否会让价值概念过宽？因果位置是否会合理化恶？必要性平等是否会取消现实中的实践优先级？</w:t>
      </w:r>
    </w:p>
    <w:p>
      <w:pPr>
        <w:spacing w:line="360" w:lineRule="auto"/>
        <w:ind w:firstLine="480"/>
      </w:pPr>
      <w:r>
        <w:t>这些问题共同构成《全域不可删除论》的理论任务。</w:t>
      </w:r>
    </w:p>
    <w:p>
      <w:pPr>
        <w:spacing w:line="360" w:lineRule="auto"/>
        <w:ind w:firstLine="480"/>
      </w:pPr>
      <w:r>
        <w:t>本书所要建立的，不是一个让人逃离现实的安慰系统，而是一套尽量清楚地区分功能、存在、意义、价值、宿命和伦理边界的思想框架。</w:t>
      </w:r>
    </w:p>
    <w:p>
      <w:pPr>
        <w:spacing w:line="360" w:lineRule="auto"/>
        <w:ind w:firstLine="480"/>
      </w:pPr>
      <w:r>
        <w:t>在写法上，本书会借助“世界线”“因果路径”“反事实删除”“存在权重”等概念，但这些概念首先服务于存在哲学，而不是服务于一种新的自然科学宣称。它们的作用，是帮助我们更精确地看见现代归零叙事中的偷换。</w:t>
      </w:r>
    </w:p>
    <w:p>
      <w:pPr>
        <w:spacing w:line="360" w:lineRule="auto"/>
        <w:ind w:firstLine="480"/>
      </w:pPr>
      <w:r>
        <w:t>如果说本书有一个最简洁的任务，那就是把一句话不断展开、检验、限定并守住：功能可替代，不等于存在可删除。</w:t>
      </w:r>
    </w:p>
    <w:p>
      <w:pPr>
        <w:spacing w:line="360" w:lineRule="auto"/>
        <w:ind w:firstLine="480"/>
      </w:pPr>
      <w:r>
        <w:t>如果说本书有一个最低限度的承诺，那就是：一个真实进入当前世界线的存在，不能被准确判定为完全空白。</w:t>
      </w:r>
    </w:p>
    <w:p>
      <w:pPr>
        <w:spacing w:line="360" w:lineRule="auto"/>
        <w:ind w:firstLine="480"/>
      </w:pPr>
      <w:r>
        <w:t>这不是终极救赎，却是一条底线。它不保证幸福，不保证成功，不保证被爱，也不保证被历史记住。它只说：不可删除，不等于伟大；不可删除，意味着不能归零。</w:t>
      </w:r>
    </w:p>
    <w:p>
      <w:pPr>
        <w:pStyle w:val="Title"/>
      </w:pPr>
      <w:r>
        <w:t>第一章：不可删除性</w:t>
      </w:r>
    </w:p>
    <w:p>
      <w:pPr>
        <w:pStyle w:val="Heading1"/>
      </w:pPr>
      <w:r>
        <w:t>一、不可删除性的基本定义</w:t>
      </w:r>
    </w:p>
    <w:p>
      <w:pPr>
        <w:spacing w:line="360" w:lineRule="auto"/>
        <w:ind w:firstLine="480"/>
      </w:pPr>
      <w:r>
        <w:t>全域不可删除论的核心概念，是不可删除性。</w:t>
      </w:r>
    </w:p>
    <w:p>
      <w:pPr>
        <w:spacing w:line="360" w:lineRule="auto"/>
        <w:ind w:firstLine="480"/>
      </w:pPr>
      <w:r>
        <w:t>所谓不可删除性，是指任何真实进入当前世界线的存在，都不能被从当前世界中无损删除。</w:t>
      </w:r>
    </w:p>
    <w:p>
      <w:pPr>
        <w:spacing w:line="360" w:lineRule="auto"/>
        <w:ind w:firstLine="480"/>
      </w:pPr>
      <w:r>
        <w:t>这里的“删除”，不是指在现实中让某个存在死亡、消失或被遗忘，而是指在理论上将其从已经展开的世界线中抽离，并假设其他一切保持不变。全域不可删除论认为，这种无损抽离不可能成立。</w:t>
      </w:r>
    </w:p>
    <w:p>
      <w:pPr>
        <w:spacing w:line="360" w:lineRule="auto"/>
        <w:ind w:firstLine="480"/>
      </w:pPr>
      <w:r>
        <w:t>这个定义必须从一开始就说清楚。现实中的死亡、遗忘、毁坏、替换、断裂和消散都可能发生。一个人会死亡，一段关系会结束，一座城市会废弃，一件物品会损坏，一段记忆会变淡。全域不可删除论并不否认这些现实变化。</w:t>
      </w:r>
    </w:p>
    <w:p>
      <w:pPr>
        <w:spacing w:line="360" w:lineRule="auto"/>
        <w:ind w:firstLine="480"/>
      </w:pPr>
      <w:r>
        <w:t>它讨论的是另一种意义上的删除：假设某个真实节点从未进入当前世界线，同时要求当前世界线仍然保持原样。这个要求才是本理论所拒绝的。</w:t>
      </w:r>
    </w:p>
    <w:p>
      <w:pPr>
        <w:spacing w:line="360" w:lineRule="auto"/>
        <w:ind w:firstLine="480"/>
      </w:pPr>
      <w:r>
        <w:t>一个存在一旦真实进入世界，它便已经与其他存在发生关系：它占据过空间，经历过时间，参与过物质交换，产生过行动、语言、情绪、沉默、碰撞、影响或被影响。即使这些痕迹微小到无法被观察，它们也已经进入了世界的因果结构。</w:t>
      </w:r>
    </w:p>
    <w:p>
      <w:pPr>
        <w:spacing w:line="360" w:lineRule="auto"/>
        <w:ind w:firstLine="480"/>
      </w:pPr>
      <w:r>
        <w:t>一个人说过一句话，也许后来没人记得；但在说出那句话的瞬间，声带、空气、听者、场景、情绪和后续反应已经发生。一个人经过一条街，也许没有改变城市规划；但他的身体、步伐、视线、与他人的避让、某个短暂的停顿，都已经成为那一刻世界的具体组成部分。</w:t>
      </w:r>
    </w:p>
    <w:p>
      <w:pPr>
        <w:spacing w:line="360" w:lineRule="auto"/>
        <w:ind w:firstLine="480"/>
      </w:pPr>
      <w:r>
        <w:t>不可删除性不是要求我们夸大这些痕迹，而是要求我们不要把“微小”误认为“为零”。微小不是空白，不显眼不是不存在，未被记录不是从未进入世界。</w:t>
      </w:r>
    </w:p>
    <w:p>
      <w:pPr>
        <w:spacing w:line="360" w:lineRule="auto"/>
        <w:ind w:firstLine="480"/>
      </w:pPr>
      <w:r>
        <w:t>因此，如果从当前世界线中删除某个真实节点，所得就不再是当前世界，而是另一条反事实世界线。</w:t>
      </w:r>
    </w:p>
    <w:p>
      <w:pPr>
        <w:spacing w:line="360" w:lineRule="auto"/>
        <w:ind w:firstLine="480"/>
      </w:pPr>
      <w:r>
        <w:t>但需要立刻补充：不可删除性不是新发现一个自然事实，而是重设一个评价边界。它并不告诉我们“过去不能改写”这个常识之外的科学新事实，而是要求我们在评价一个真实存在时，不能把它说成从未参与世界、完全空白、绝对多余。</w:t>
      </w:r>
    </w:p>
    <w:p>
      <w:pPr>
        <w:spacing w:line="360" w:lineRule="auto"/>
        <w:ind w:firstLine="480"/>
      </w:pPr>
      <w:r>
        <w:t>换言之，不可删除性不是价值排名，而是归零禁令。它不回答谁更伟大、谁更有用、谁更值得赞美；它只回答一个真实进入当前世界线的存在，能否被判定为可无损删除。</w:t>
      </w:r>
    </w:p>
    <w:p>
      <w:pPr>
        <w:spacing w:line="360" w:lineRule="auto"/>
        <w:ind w:firstLine="480"/>
      </w:pPr>
      <w:r>
        <w:t>这一点决定了本书的论证方向。全域不可删除论不是要把所有存在推上同一个价值高台，而是要划出一条最低边界：任何真实进入世界线的存在，都不能被准确地判定为世界线之外的空白。</w:t>
      </w:r>
    </w:p>
    <w:p>
      <w:pPr>
        <w:pStyle w:val="Heading1"/>
      </w:pPr>
      <w:r>
        <w:t>补充：理论性质边界</w:t>
      </w:r>
    </w:p>
    <w:p>
      <w:pPr>
        <w:spacing w:line="360" w:lineRule="auto"/>
        <w:ind w:firstLine="480"/>
      </w:pPr>
      <w:r>
        <w:t>需要先说明的是，全域不可删除论不是自然科学定理，也不是数学、物理学或神经科学证明。它是一套存在哲学模型，借助因果链、世界线和复杂系统视角，讨论具体存在在当前现实结构中的位置。</w:t>
      </w:r>
    </w:p>
    <w:p>
      <w:pPr>
        <w:spacing w:line="360" w:lineRule="auto"/>
        <w:ind w:firstLine="480"/>
      </w:pPr>
      <w:r>
        <w:t>本文使用“世界线”“因果结构”“不可删除”等概念，并不是声称已经给出物理学证明，而是为了在哲学层面说明：一个真实进入当前世界的存在，不能被理论上抽离之后还保持当前世界完全不变。</w:t>
      </w:r>
    </w:p>
    <w:p>
      <w:pPr>
        <w:spacing w:line="360" w:lineRule="auto"/>
        <w:ind w:firstLine="480"/>
      </w:pPr>
      <w:r>
        <w:t>因此，本书中的“世界线”首先是思想实验概念，不是物理学术语的严格挪用；“删除”首先是反事实思想操作，不是现实中的物理操作；“不可删除性”首先是存在哲学中的结构判断，不是可直接实验测量的新自然定律。</w:t>
      </w:r>
    </w:p>
    <w:p>
      <w:pPr>
        <w:spacing w:line="360" w:lineRule="auto"/>
        <w:ind w:firstLine="480"/>
      </w:pPr>
      <w:r>
        <w:t>这一边界非常重要。若把不可删除性写成自然科学证明，它会承受不必要也不恰当的物理学检验；若把它写成纯粹安慰，它又会失去概念严密性。比较稳妥的定位是：它是一套以因果拓扑时空为思想实验支架的存在哲学模型。</w:t>
      </w:r>
    </w:p>
    <w:p>
      <w:pPr>
        <w:spacing w:line="360" w:lineRule="auto"/>
        <w:ind w:firstLine="480"/>
      </w:pPr>
      <w:r>
        <w:t>它的任务不是证明宇宙已经给每个存在授予某种神秘价值，而是说明现代评价系统不能从功能、贡献、可见度或成功程度出发，把真实存在过的具体生命判定为可无损删除。</w:t>
      </w:r>
    </w:p>
    <w:p>
      <w:pPr>
        <w:pStyle w:val="Heading1"/>
      </w:pPr>
      <w:r>
        <w:t>二、不可删除性不等于伟大</w:t>
      </w:r>
    </w:p>
    <w:p>
      <w:pPr>
        <w:spacing w:line="360" w:lineRule="auto"/>
        <w:ind w:firstLine="480"/>
      </w:pPr>
      <w:r>
        <w:t>不可删除性首先不等于伟大。</w:t>
      </w:r>
    </w:p>
    <w:p>
      <w:pPr>
        <w:spacing w:line="360" w:lineRule="auto"/>
        <w:ind w:firstLine="480"/>
      </w:pPr>
      <w:r>
        <w:t>一个人可能没有做出显赫贡献，没有留下名字，没有被历史记住，也没有被社会评价系统赋予很高位置。但这并不意味着他可以从当前世界中被无损删除。</w:t>
      </w:r>
    </w:p>
    <w:p>
      <w:pPr>
        <w:spacing w:line="360" w:lineRule="auto"/>
        <w:ind w:firstLine="480"/>
      </w:pPr>
      <w:r>
        <w:t>伟大通常是社会叙事、历史评价、伦理判断和贡献尺度共同生成的结果。不可删除性则是一个更底层的因果位置问题。</w:t>
      </w:r>
    </w:p>
    <w:p>
      <w:pPr>
        <w:spacing w:line="360" w:lineRule="auto"/>
        <w:ind w:firstLine="480"/>
      </w:pPr>
      <w:r>
        <w:t>伟大需要比较。谁改变了更多人，谁创造了更重要的知识，谁承担了更高风险，谁在某个领域留下了更持久的影响，这些都可以进入比较。不可删除性不在这个比较表中。它不问一个人排第几，不问一个人是否站在历史聚光灯下，而问他是否真实进入了当前世界线。</w:t>
      </w:r>
    </w:p>
    <w:p>
      <w:pPr>
        <w:spacing w:line="360" w:lineRule="auto"/>
        <w:ind w:firstLine="480"/>
      </w:pPr>
      <w:r>
        <w:t>伟人当然不可删除，普通人同样不可删除。二者不必在功绩、名望、伦理价值或社会贡献上等价，但只要都真实进入当前世界线，就都不能从当前世界线中被无损抽离。</w:t>
      </w:r>
    </w:p>
    <w:p>
      <w:pPr>
        <w:spacing w:line="360" w:lineRule="auto"/>
        <w:ind w:firstLine="480"/>
      </w:pPr>
      <w:r>
        <w:t>这里最容易出现的误读，是把“都不可删除”理解为“都一样伟大”。这不是本理论的意思。贡献可以不同，能力可以不同，品格可以不同，历史可见度可以不同，社会责任也可以不同。</w:t>
      </w:r>
    </w:p>
    <w:p>
      <w:pPr>
        <w:spacing w:line="360" w:lineRule="auto"/>
        <w:ind w:firstLine="480"/>
      </w:pPr>
      <w:r>
        <w:t>一个拯救许多人的医生，与一个一生没有显著公共贡献的普通人，在公共贡献上当然不相等。一个创造重大思想的人，与一个只在日常生活中勉强维持的人，在历史可见度上当然不相等。全域不可删除论不抹平这些差异。</w:t>
      </w:r>
    </w:p>
    <w:p>
      <w:pPr>
        <w:spacing w:line="360" w:lineRule="auto"/>
        <w:ind w:firstLine="480"/>
      </w:pPr>
      <w:r>
        <w:t>它只拒绝由这些差异推出另一个结论：因为某些人更伟大，所以不伟大的人可以归零。</w:t>
      </w:r>
    </w:p>
    <w:p>
      <w:pPr>
        <w:spacing w:line="360" w:lineRule="auto"/>
        <w:ind w:firstLine="480"/>
      </w:pPr>
      <w:r>
        <w:t>不可删除，不等于伟大；不可删除，意味着不能归零。</w:t>
      </w:r>
    </w:p>
    <w:p>
      <w:pPr>
        <w:spacing w:line="360" w:lineRule="auto"/>
        <w:ind w:firstLine="480"/>
      </w:pPr>
      <w:r>
        <w:t>这句话的重心不在前半句的否定，也不在后半句的安慰，而在二者之间的边界：承认一个人不可删除，并不需要把他夸大为伟大；承认一个人不伟大，也不能把他压低为零。</w:t>
      </w:r>
    </w:p>
    <w:p>
      <w:pPr>
        <w:pStyle w:val="Heading1"/>
      </w:pPr>
      <w:r>
        <w:t>三、不可删除性不等于有用</w:t>
      </w:r>
    </w:p>
    <w:p>
      <w:pPr>
        <w:spacing w:line="360" w:lineRule="auto"/>
        <w:ind w:firstLine="480"/>
      </w:pPr>
      <w:r>
        <w:t>不可删除性也不等于有用。</w:t>
      </w:r>
    </w:p>
    <w:p>
      <w:pPr>
        <w:spacing w:line="360" w:lineRule="auto"/>
        <w:ind w:firstLine="480"/>
      </w:pPr>
      <w:r>
        <w:t>“有用”是一种功用价值判断。它总是相对于某个目的、某个系统、某个主体或某个评价框架而言。一个工具对某个任务有用，一项技术对某个目标有用，一个人在某个组织中有用，这些都属于功能层面的评价。</w:t>
      </w:r>
    </w:p>
    <w:p>
      <w:pPr>
        <w:spacing w:line="360" w:lineRule="auto"/>
        <w:ind w:firstLine="480"/>
      </w:pPr>
      <w:r>
        <w:t>功用价值是必要的。没有功用判断，人类就无法组织劳动、使用工具、安排岗位、治疗疾病、建设制度。一个社会不能完全取消效率、能力、产出和适配度的评价。</w:t>
      </w:r>
    </w:p>
    <w:p>
      <w:pPr>
        <w:spacing w:line="360" w:lineRule="auto"/>
        <w:ind w:firstLine="480"/>
      </w:pPr>
      <w:r>
        <w:t>但功用价值有边界。它回答的是“在这个目标下，这个存在能做什么”。它不能直接回答“这个存在是否可以被从世界线中无损删除”。</w:t>
      </w:r>
    </w:p>
    <w:p>
      <w:pPr>
        <w:spacing w:line="360" w:lineRule="auto"/>
        <w:ind w:firstLine="480"/>
      </w:pPr>
      <w:r>
        <w:t>一个存在可以在某个功用系统中无用，却仍然在世界线中不可删除。</w:t>
      </w:r>
    </w:p>
    <w:p>
      <w:pPr>
        <w:spacing w:line="360" w:lineRule="auto"/>
        <w:ind w:firstLine="480"/>
      </w:pPr>
      <w:r>
        <w:t>这一区分尤其重要。现代社会经常把“没有用”推导为“没有价值”，再进一步推导为“可以被替换、可以被消耗、可以被忽略”。全域不可删除论反对的，正是这种从功用评价到存在评价的偷换。</w:t>
      </w:r>
    </w:p>
    <w:p>
      <w:pPr>
        <w:spacing w:line="360" w:lineRule="auto"/>
        <w:ind w:firstLine="480"/>
      </w:pPr>
      <w:r>
        <w:t>一个老人可能不再具有劳动市场中的高效产出，一个病人可能暂时无法承担社会功能，一个失业者可能不再被某个组织需要，一个孩子可能还不能提供可计算贡献。但这些都不能推出他们可以被从当前世界线中无损删除。</w:t>
      </w:r>
    </w:p>
    <w:p>
      <w:pPr>
        <w:spacing w:line="360" w:lineRule="auto"/>
        <w:ind w:firstLine="480"/>
      </w:pPr>
      <w:r>
        <w:t>如果一个人暂时没有用，他仍然有身体、记忆、关系、历史、痛苦、希望和被回应的需要。他仍然已经进入了某些人的生活，参与了某些事件，承载了某些过去，并可能成为某些未来行动的节点。</w:t>
      </w:r>
    </w:p>
    <w:p>
      <w:pPr>
        <w:spacing w:line="360" w:lineRule="auto"/>
        <w:ind w:firstLine="480"/>
      </w:pPr>
      <w:r>
        <w:t>一个人的功能可能暂时失效，一个人的产出可能有限，一个人的社会角色可能被替代，但这并不意味着他的存在位置可以被无损删除。</w:t>
      </w:r>
    </w:p>
    <w:p>
      <w:pPr>
        <w:spacing w:line="360" w:lineRule="auto"/>
        <w:ind w:firstLine="480"/>
      </w:pPr>
      <w:r>
        <w:t>因此，局部系统可以评价功能，却不能审判存在。公司可以评价岗位表现，学校可以评价学习成绩，市场可以评价交易能力，制度可以评价责任履行。但这些评价都必须暴露自己的边界，不能伪装成全域存在裁决。</w:t>
      </w:r>
    </w:p>
    <w:p>
      <w:pPr>
        <w:pStyle w:val="Heading1"/>
      </w:pPr>
      <w:r>
        <w:t>四、不可删除性不等于善良</w:t>
      </w:r>
    </w:p>
    <w:p>
      <w:pPr>
        <w:spacing w:line="360" w:lineRule="auto"/>
        <w:ind w:firstLine="480"/>
      </w:pPr>
      <w:r>
        <w:t>不可删除性也不等于善良。</w:t>
      </w:r>
    </w:p>
    <w:p>
      <w:pPr>
        <w:spacing w:line="360" w:lineRule="auto"/>
        <w:ind w:firstLine="480"/>
      </w:pPr>
      <w:r>
        <w:t>一个恶人、一次恶行、一场灾难、一次伤害，都可能成为当前世界线中不可删除的因果节点。但它们具有因果位置，并不意味着它们具有正面伦理价值。</w:t>
      </w:r>
    </w:p>
    <w:p>
      <w:pPr>
        <w:spacing w:line="360" w:lineRule="auto"/>
        <w:ind w:firstLine="480"/>
      </w:pPr>
      <w:r>
        <w:t>这是全域不可删除论必须反复强调的边界：因果位置不等于伦理正当性。</w:t>
      </w:r>
    </w:p>
    <w:p>
      <w:pPr>
        <w:spacing w:line="360" w:lineRule="auto"/>
        <w:ind w:firstLine="480"/>
      </w:pPr>
      <w:r>
        <w:t>如果一个伤害真实发生，它就已经进入受害者、施害者、旁观者、制度和后续行动的世界线。它可能改变一个人的身体、记忆、信任结构和生活路径。它可能引发追责、沉默、创伤、反抗、修复或更深的伤害。</w:t>
      </w:r>
    </w:p>
    <w:p>
      <w:pPr>
        <w:spacing w:line="360" w:lineRule="auto"/>
        <w:ind w:firstLine="480"/>
      </w:pPr>
      <w:r>
        <w:t>正因为如此，它不可删除。但这种不可删除性绝不是赞美。</w:t>
      </w:r>
    </w:p>
    <w:p>
      <w:pPr>
        <w:spacing w:line="360" w:lineRule="auto"/>
        <w:ind w:firstLine="480"/>
      </w:pPr>
      <w:r>
        <w:t>在涉及伤害和恶行时，还必须进一步说明：必要性不是应然性。恶不可删除，不等于恶应该发生；创伤进入世界线，不等于受害者应该感谢创伤。不可删除性首先保护记忆、作证、追责和防止否认，而不是要求宽恕或感恩。</w:t>
      </w:r>
    </w:p>
    <w:p>
      <w:pPr>
        <w:spacing w:line="360" w:lineRule="auto"/>
        <w:ind w:firstLine="480"/>
      </w:pPr>
      <w:r>
        <w:t>如果某个恶行确实发生过，它就已经进入当前世界线；删除它，当前世界线便不再保持同一。但承认这一点，并不是为恶行辩护，也不是将恶行美化为善。</w:t>
      </w:r>
    </w:p>
    <w:p>
      <w:pPr>
        <w:spacing w:line="360" w:lineRule="auto"/>
        <w:ind w:firstLine="480"/>
      </w:pPr>
      <w:r>
        <w:t>相反，对恶的不可删除性判断，常常正是追责的前提。只有承认它真实发生、真实造成后果、真实进入世界线，受害者的证词才不会被抹除，制度修复才有对象，伦理审判才有根据。</w:t>
      </w:r>
    </w:p>
    <w:p>
      <w:pPr>
        <w:spacing w:line="360" w:lineRule="auto"/>
        <w:ind w:firstLine="480"/>
      </w:pPr>
      <w:r>
        <w:t>伦理判断发生在局部社会层面。人类社会必须制止伤害、惩罚恶行、修复秩序、保护受害者。惩罚恶，不是为了否认恶行曾经属于因果链，而是为了让社会继续维持为一个可生活的共同体。</w:t>
      </w:r>
    </w:p>
    <w:p>
      <w:pPr>
        <w:spacing w:line="360" w:lineRule="auto"/>
        <w:ind w:firstLine="480"/>
      </w:pPr>
      <w:r>
        <w:t>因此，不可删除性不是赦免机制，而是防否认机制。它不替施害者辩护，不要求受害者宽恕，也不把痛苦包装成礼物。它只说：已经发生的伤害不能被虚构成没有发生；但正因为它发生过，追责、治疗、作证和修复才不可取消。</w:t>
      </w:r>
    </w:p>
    <w:p>
      <w:pPr>
        <w:pStyle w:val="Heading1"/>
      </w:pPr>
      <w:r>
        <w:t>五、不可删除性不等于显性影响巨大</w:t>
      </w:r>
    </w:p>
    <w:p>
      <w:pPr>
        <w:spacing w:line="360" w:lineRule="auto"/>
        <w:ind w:firstLine="480"/>
      </w:pPr>
      <w:r>
        <w:t>不可删除性还不等于显性影响巨大。</w:t>
      </w:r>
    </w:p>
    <w:p>
      <w:pPr>
        <w:spacing w:line="360" w:lineRule="auto"/>
        <w:ind w:firstLine="480"/>
      </w:pPr>
      <w:r>
        <w:t>人们习惯用影响大小评价一个存在的重要性。牛顿改变科学史，普通人的一次呼吸似乎无足轻重；秦始皇统一六国，路边的一粒石子似乎没有历史位置。</w:t>
      </w:r>
    </w:p>
    <w:p>
      <w:pPr>
        <w:spacing w:line="360" w:lineRule="auto"/>
        <w:ind w:firstLine="480"/>
      </w:pPr>
      <w:r>
        <w:t>但显性影响大小，是局部视角下的后验评价。一个看似微小的节点，并不必然永远只产生微小影响。一次偶遇、一句话、一块石子、一场雨、一杯咖啡，都可能成为后续巨大分叉的触发条件。</w:t>
      </w:r>
    </w:p>
    <w:p>
      <w:pPr>
        <w:spacing w:line="360" w:lineRule="auto"/>
        <w:ind w:firstLine="480"/>
      </w:pPr>
      <w:r>
        <w:t>更重要的是，全域不可删除论并不以“变化有多大”作为不可删除性的基础，而以“当前世界线是否仍能保持同一”作为基础。</w:t>
      </w:r>
    </w:p>
    <w:p>
      <w:pPr>
        <w:spacing w:line="360" w:lineRule="auto"/>
        <w:ind w:firstLine="480"/>
      </w:pPr>
      <w:r>
        <w:t>如果把不可删除性建立在显性影响大小上，那么普通人、微小事件、沉默行动和不可见劳动就会再次被排除在理论之外。这样一来，本理论仍然会落回伟人史观或绩效史观。</w:t>
      </w:r>
    </w:p>
    <w:p>
      <w:pPr>
        <w:spacing w:line="360" w:lineRule="auto"/>
        <w:ind w:firstLine="480"/>
      </w:pPr>
      <w:r>
        <w:t>全域不可删除论要避免这一点。它不说每个微小节点都会引发巨大后果，也不需要借助“蝴蝶效应”把每个人都包装成隐藏的历史巨人。它只说：即使影响很小，也不等于可以无损删除。</w:t>
      </w:r>
    </w:p>
    <w:p>
      <w:pPr>
        <w:spacing w:line="360" w:lineRule="auto"/>
        <w:ind w:firstLine="480"/>
      </w:pPr>
      <w:r>
        <w:t>删除牛顿，世界会不同；删除牛顿的父亲，世界同样会不同；删除某个看似无名的祖先，牛顿也不会以当前方式出现。显性影响的大小可以比较，但必要性不能因此归零。</w:t>
      </w:r>
    </w:p>
    <w:p>
      <w:pPr>
        <w:spacing w:line="360" w:lineRule="auto"/>
        <w:ind w:firstLine="480"/>
      </w:pPr>
      <w:r>
        <w:t>这里需要区分“显性贡献”和“因果必要性”。显性贡献回答的是某个节点在特定叙事、学科、制度或共同体中产生了多大可见作用；因果必要性回答的是当前世界线能否在删除该节点后保持同一。</w:t>
      </w:r>
    </w:p>
    <w:p>
      <w:pPr>
        <w:spacing w:line="360" w:lineRule="auto"/>
        <w:ind w:firstLine="480"/>
      </w:pPr>
      <w:r>
        <w:t>前者可以有强弱、高低、大小；后者不能被简单换算成贡献排行榜。一个人可以显性影响很小，却仍然不能从当前世界线中无损抽离。</w:t>
      </w:r>
    </w:p>
    <w:p>
      <w:pPr>
        <w:spacing w:line="360" w:lineRule="auto"/>
        <w:ind w:firstLine="480"/>
      </w:pPr>
      <w:r>
        <w:t>因此，不可删除性不是影响力竞赛的奖项，而是世界线同一性的底层条件。</w:t>
      </w:r>
    </w:p>
    <w:p>
      <w:pPr>
        <w:pStyle w:val="Heading1"/>
      </w:pPr>
      <w:r>
        <w:t>六、不可删除性与反事实世界</w:t>
      </w:r>
    </w:p>
    <w:p>
      <w:pPr>
        <w:spacing w:line="360" w:lineRule="auto"/>
        <w:ind w:firstLine="480"/>
      </w:pPr>
      <w:r>
        <w:t>反事实想象常常诱人。人会想象：如果没有某个恶人，世界是否更好？如果没有某场灾难，人生是否更幸福？如果当初选择另一条路，我是否会得到更好的命运？</w:t>
      </w:r>
    </w:p>
    <w:p>
      <w:pPr>
        <w:spacing w:line="360" w:lineRule="auto"/>
        <w:ind w:firstLine="480"/>
      </w:pPr>
      <w:r>
        <w:t>这些想象可以帮助人反思，但不能替代现实世界线。</w:t>
      </w:r>
    </w:p>
    <w:p>
      <w:pPr>
        <w:spacing w:line="360" w:lineRule="auto"/>
        <w:ind w:firstLine="480"/>
      </w:pPr>
      <w:r>
        <w:t>全域不可删除论并不否认反事实世界可能更好，也不否认它可能更坏。它只是指出：反事实世界不是当前世界线。主体并不真实生活在那些被删除后的世界线中。</w:t>
      </w:r>
    </w:p>
    <w:p>
      <w:pPr>
        <w:spacing w:line="360" w:lineRule="auto"/>
        <w:ind w:firstLine="480"/>
      </w:pPr>
      <w:r>
        <w:t>人在痛苦中尤其容易美化未走之路。没有那次相遇，我会不会更好？没有那次失败，我会不会完全不同？没有那段关系，我会不会更自由？这些问题有其心理合理性，因为人需要通过反事实想象理解损失、错误和可能性。</w:t>
      </w:r>
    </w:p>
    <w:p>
      <w:pPr>
        <w:spacing w:line="360" w:lineRule="auto"/>
        <w:ind w:firstLine="480"/>
      </w:pPr>
      <w:r>
        <w:t>但反事实世界有一个根本限制：它没有被主体实际承受过。人只能想象它，却无法完整知道它会带来怎样的新关系、新痛苦、新缺失、新风险和新遗憾。</w:t>
      </w:r>
    </w:p>
    <w:p>
      <w:pPr>
        <w:spacing w:line="360" w:lineRule="auto"/>
        <w:ind w:firstLine="480"/>
      </w:pPr>
      <w:r>
        <w:t>当前世界线不是因为完美才重要，而是因为它承载了主体的真实存在。</w:t>
      </w:r>
    </w:p>
    <w:p>
      <w:pPr>
        <w:spacing w:line="360" w:lineRule="auto"/>
        <w:ind w:firstLine="480"/>
      </w:pPr>
      <w:r>
        <w:t>同时，当前世界线也不是因为真实就正当。承认当前世界线，不等于接受现状的一切。现实存在，不等于现实正当；改变、反抗、修复和继续行动，也只能在当前世界线中发生。</w:t>
      </w:r>
    </w:p>
    <w:p>
      <w:pPr>
        <w:spacing w:line="360" w:lineRule="auto"/>
        <w:ind w:firstLine="480"/>
      </w:pPr>
      <w:r>
        <w:t>因此，不可删除性讨论的不是“如果删除某个节点，另一个世界是否更好”，而是“当前世界之所以是当前世界，是否已经依赖该节点的存在”。</w:t>
      </w:r>
    </w:p>
    <w:p>
      <w:pPr>
        <w:spacing w:line="360" w:lineRule="auto"/>
        <w:ind w:firstLine="480"/>
      </w:pPr>
      <w:r>
        <w:t>这个区分可以防止两种误读。第一，它防止反事实幻觉：把未被实际承受过的世界想象成确定的天堂。第二，它防止现状崇拜：把当前世界线的真实性误解成当前现实的正当性。</w:t>
      </w:r>
    </w:p>
    <w:p>
      <w:pPr>
        <w:spacing w:line="360" w:lineRule="auto"/>
        <w:ind w:firstLine="480"/>
      </w:pPr>
      <w:r>
        <w:t>全域不可删除论既不要求人沉溺于未走之路，也不要求人顺从现实。它只是把行动重新放回唯一能够行动的地方：当前世界线。</w:t>
      </w:r>
    </w:p>
    <w:p>
      <w:pPr>
        <w:pStyle w:val="Heading1"/>
      </w:pPr>
      <w:r>
        <w:t>七、不可删除性与存在权重</w:t>
      </w:r>
    </w:p>
    <w:p>
      <w:pPr>
        <w:spacing w:line="360" w:lineRule="auto"/>
        <w:ind w:firstLine="480"/>
      </w:pPr>
      <w:r>
        <w:t>不可删除性本身首先是客观因果事实。它说明某个存在已经进入当前世界线，不能被无损抽离。</w:t>
      </w:r>
    </w:p>
    <w:p>
      <w:pPr>
        <w:spacing w:line="360" w:lineRule="auto"/>
        <w:ind w:firstLine="480"/>
      </w:pPr>
      <w:r>
        <w:t>当主体理解这一事实，并将其作为反耗材化的最低存在底座时，不可删除性便可以被表述为存在权重或必要性价值。</w:t>
      </w:r>
    </w:p>
    <w:p>
      <w:pPr>
        <w:spacing w:line="360" w:lineRule="auto"/>
        <w:ind w:firstLine="480"/>
      </w:pPr>
      <w:r>
        <w:t>这里的“价值”必须谨慎理解。存在权重不是从事实中自动长出的价值实体，也不是宇宙给每个存在贴上的赞美标签。更准确地说，它是主体面对“我是否为零”这一评价问题时，对“完全归零”判断的最低拒绝。</w:t>
      </w:r>
    </w:p>
    <w:p>
      <w:pPr>
        <w:spacing w:line="360" w:lineRule="auto"/>
        <w:ind w:firstLine="480"/>
      </w:pPr>
      <w:r>
        <w:t>因此，事实不能推出全部价值，但可以反驳某些明显失真的评价。一个真实进入当前世界线的存在，可以被批评、被追责、被评价为贡献有限，却不能被准确地评价为从未参与世界。</w:t>
      </w:r>
    </w:p>
    <w:p>
      <w:pPr>
        <w:spacing w:line="360" w:lineRule="auto"/>
        <w:ind w:firstLine="480"/>
      </w:pPr>
      <w:r>
        <w:t>存在权重不意味着一个存在值得赞美，不意味着它产生了巨大贡献，也不意味着它在伦理上正当。它只意味着：该存在不能被判定为完全多余，不能被视为可无损删除，不能被简单归零。</w:t>
      </w:r>
    </w:p>
    <w:p>
      <w:pPr>
        <w:spacing w:line="360" w:lineRule="auto"/>
        <w:ind w:firstLine="480"/>
      </w:pPr>
      <w:r>
        <w:t>这就是不可删除性在全域不可删除论中的理论作用。它不是为了把所有存在都抬高为伟大，而是为了阻止现代社会将具体生命压低为零。</w:t>
      </w:r>
    </w:p>
    <w:p>
      <w:pPr>
        <w:spacing w:line="360" w:lineRule="auto"/>
        <w:ind w:firstLine="480"/>
      </w:pPr>
      <w:r>
        <w:t>在现代耗材化处境中，一个人常常把岗位评价、市场评价、关系评价和历史可见度内化为存在判决。没有产出，所以我是废料；没有成功，所以我是失败品；没有被记住，所以我像没有存在过。</w:t>
      </w:r>
    </w:p>
    <w:p>
      <w:pPr>
        <w:spacing w:line="360" w:lineRule="auto"/>
        <w:ind w:firstLine="480"/>
      </w:pPr>
      <w:r>
        <w:t>存在权重要阻断的，正是这种从局部评价到全域归零的扩散。一个人仍然需要工作、关系、资源、治疗、承认和正义；不可删除性不能替代这些现实条件。但它可以防止现实受损继续扩大为存在层面的彻底否定。</w:t>
      </w:r>
    </w:p>
    <w:p>
      <w:pPr>
        <w:spacing w:line="360" w:lineRule="auto"/>
        <w:ind w:firstLine="480"/>
      </w:pPr>
      <w:r>
        <w:t>所以，存在权重不是最高价值，而是最低地基。它不说“你必然幸福”，不说“你必然成功”，不说“你必然被爱”，只说“你不能被准确地判定为零”。</w:t>
      </w:r>
    </w:p>
    <w:p>
      <w:pPr>
        <w:spacing w:line="360" w:lineRule="auto"/>
        <w:ind w:firstLine="480"/>
      </w:pPr>
      <w:r>
        <w:t>这种最低地基并不华丽，却很坚硬。它让主体在失败、普通、被替代、被遗忘或被评价很低时，仍能保留一个概念边界：我可以被批评，但不能被从世界线中抹成空白。</w:t>
      </w:r>
    </w:p>
    <w:p>
      <w:pPr>
        <w:pStyle w:val="Heading1"/>
      </w:pPr>
      <w:r>
        <w:t>八、本章小结</w:t>
      </w:r>
    </w:p>
    <w:p>
      <w:pPr>
        <w:spacing w:line="360" w:lineRule="auto"/>
        <w:ind w:firstLine="480"/>
      </w:pPr>
      <w:r>
        <w:t>不可删除性是全域不可删除论的基础概念。它不同于伟大、有用、善良、显性影响巨大，也不同于社会评价中的成功与失败。</w:t>
      </w:r>
    </w:p>
    <w:p>
      <w:pPr>
        <w:spacing w:line="360" w:lineRule="auto"/>
        <w:ind w:firstLine="480"/>
      </w:pPr>
      <w:r>
        <w:t>不可删除性指向的是当前世界线的同一性条件：任何真实进入当前世界线的存在，都不能被从当前世界中无损删除。</w:t>
      </w:r>
    </w:p>
    <w:p>
      <w:pPr>
        <w:spacing w:line="360" w:lineRule="auto"/>
        <w:ind w:firstLine="480"/>
      </w:pPr>
      <w:r>
        <w:t>在这一意义上，不可删除不是荣耀，而是底线；不是奖赏，而是存在位置；不是赞美，而是不能归零。</w:t>
      </w:r>
    </w:p>
    <w:p>
      <w:pPr>
        <w:spacing w:line="360" w:lineRule="auto"/>
        <w:ind w:firstLine="480"/>
      </w:pPr>
      <w:r>
        <w:t>本章的结论应保持克制：不可删除性不能替代伦理判断、功用判断、关系判断和实践优先级。它只是为这些判断划出边界：任何局部评价都不能越界成为存在归零。</w:t>
      </w:r>
    </w:p>
    <w:p>
      <w:pPr>
        <w:spacing w:line="360" w:lineRule="auto"/>
        <w:ind w:firstLine="480"/>
      </w:pPr>
      <w:r>
        <w:t>后续关于存在权重、意义、价值、宿命和伦理边界的讨论，都建立在这一基础之上。</w:t>
      </w:r>
    </w:p>
    <w:p>
      <w:pPr>
        <w:spacing w:line="360" w:lineRule="auto"/>
        <w:ind w:firstLine="480"/>
      </w:pPr>
      <w:r>
        <w:t>如果用一句话收束本章，那就是：不可删除性不是说每个存在都伟大，而是说任何真实进入当前世界线的存在都不能被准确地判定为完全空白。</w:t>
      </w:r>
    </w:p>
    <w:p>
      <w:pPr>
        <w:spacing w:line="360" w:lineRule="auto"/>
        <w:ind w:firstLine="480"/>
      </w:pPr>
      <w:r>
        <w:t>不可删除，不等于伟大；不可删除，意味着不能归零。</w:t>
      </w:r>
    </w:p>
    <w:p>
      <w:pPr>
        <w:pStyle w:val="Title"/>
      </w:pPr>
      <w:r>
        <w:t>第二章：世界线同一性</w:t>
      </w:r>
    </w:p>
    <w:p>
      <w:pPr>
        <w:pStyle w:val="Heading1"/>
      </w:pPr>
      <w:r>
        <w:t>一、为什么需要世界线概念</w:t>
      </w:r>
    </w:p>
    <w:p>
      <w:pPr>
        <w:spacing w:line="360" w:lineRule="auto"/>
        <w:ind w:firstLine="480"/>
      </w:pPr>
      <w:r>
        <w:t>不可删除性要成立，必须先说明“当前世界”是什么意思。</w:t>
      </w:r>
    </w:p>
    <w:p>
      <w:pPr>
        <w:spacing w:line="360" w:lineRule="auto"/>
        <w:ind w:firstLine="480"/>
      </w:pPr>
      <w:r>
        <w:t>一个人、一个事件、一粒尘埃、一次呼吸之所以不可删除，不是因为它必然带来巨大影响，也不是因为它一定让世界变得更好，而是因为它已经进入了当前世界的具体展开路径。</w:t>
      </w:r>
    </w:p>
    <w:p>
      <w:pPr>
        <w:spacing w:line="360" w:lineRule="auto"/>
        <w:ind w:firstLine="480"/>
      </w:pPr>
      <w:r>
        <w:t>这个具体展开路径，在本理论中称为世界线。</w:t>
      </w:r>
    </w:p>
    <w:p>
      <w:pPr>
        <w:spacing w:line="360" w:lineRule="auto"/>
        <w:ind w:firstLine="480"/>
      </w:pPr>
      <w:r>
        <w:t>世界线不是物理学意义上的严格术语使用，而是本理论中用于描述现实已经展开的因果路径的概念。它指的是：由所有真实发生过、存在过、交互过的节点共同构成的当前现实路径。</w:t>
      </w:r>
    </w:p>
    <w:p>
      <w:pPr>
        <w:spacing w:line="360" w:lineRule="auto"/>
        <w:ind w:firstLine="480"/>
      </w:pPr>
      <w:r>
        <w:t>如果没有世界线概念，不可删除性很容易被误解为一句空泛的话：发生过的事情已经发生过。这个说法并非错误，但它不足以回应现代归零叙事。全域不可删除论真正要处理的，不是过去是否已经过去，而是一个真实存在过的节点能否被评价为完全多余、可无损抽离。</w:t>
      </w:r>
    </w:p>
    <w:p>
      <w:pPr>
        <w:spacing w:line="360" w:lineRule="auto"/>
        <w:ind w:firstLine="480"/>
      </w:pPr>
      <w:r>
        <w:t>世界线概念的作用，就是把这个问题从情绪判断转为结构判断。它不问一个人是否伟大，也不问一个事件是否显眼，而问当前现实是否已经以某种方式包含了它。</w:t>
      </w:r>
    </w:p>
    <w:p>
      <w:pPr>
        <w:spacing w:line="360" w:lineRule="auto"/>
        <w:ind w:firstLine="480"/>
      </w:pPr>
      <w:r>
        <w:t>当前世界线不是所有可能世界中最完美的一条，也不必然是最善的一条。它只是主体真实存在、真实经验、真实行动的唯一承载场。</w:t>
      </w:r>
    </w:p>
    <w:p>
      <w:pPr>
        <w:spacing w:line="360" w:lineRule="auto"/>
        <w:ind w:firstLine="480"/>
      </w:pPr>
      <w:r>
        <w:t>因此，世界线不是一条荣耀线，也不是一条命运奖惩线。它只是现实已经展开的具体路径。它包含美好，也包含痛苦；包含善意，也包含伤害；包含成功，也包含失败；包含被看见的宏大事件，也包含无人记录的普通日常。</w:t>
      </w:r>
    </w:p>
    <w:p>
      <w:pPr>
        <w:spacing w:line="360" w:lineRule="auto"/>
        <w:ind w:firstLine="480"/>
      </w:pPr>
      <w:r>
        <w:t>正因为如此，本理论必须以当前世界线为基准。人不能在抽象可能世界中受苦，也不能在抽象可能世界中行动。人的痛苦、关系、责任、选择、后悔和希望，都发生在已经展开并继续展开的当前世界线中。</w:t>
      </w:r>
    </w:p>
    <w:p>
      <w:pPr>
        <w:pStyle w:val="Heading1"/>
      </w:pPr>
      <w:r>
        <w:t>二、世界线同一性的含义</w:t>
      </w:r>
    </w:p>
    <w:p>
      <w:pPr>
        <w:spacing w:line="360" w:lineRule="auto"/>
        <w:ind w:firstLine="480"/>
      </w:pPr>
      <w:r>
        <w:t>世界线同一性，指当前世界之所以仍是当前世界，依赖所有真实进入其中的节点。</w:t>
      </w:r>
    </w:p>
    <w:p>
      <w:pPr>
        <w:spacing w:line="360" w:lineRule="auto"/>
        <w:ind w:firstLine="480"/>
      </w:pPr>
      <w:r>
        <w:t>如果从当前世界线中删除任意真实节点，所得便不再是当前世界，而是另一条反事实世界线。</w:t>
      </w:r>
    </w:p>
    <w:p>
      <w:pPr>
        <w:spacing w:line="360" w:lineRule="auto"/>
        <w:ind w:firstLine="480"/>
      </w:pPr>
      <w:r>
        <w:t>这并不是说每个节点都同样显眼、同样伟大、同样善良、同样有用，而是说它们都已经构成了当前世界的具体因果结构。</w:t>
      </w:r>
    </w:p>
    <w:p>
      <w:pPr>
        <w:spacing w:line="360" w:lineRule="auto"/>
        <w:ind w:firstLine="480"/>
      </w:pPr>
      <w:r>
        <w:t>例如，一个伟人可能在历史叙事中形成巨大可见影响，而一个普通人可能只在极小范围内产生作用。但若二者都真实存在过，那么删除其中任意一者，当前世界线都不再保持同一。</w:t>
      </w:r>
    </w:p>
    <w:p>
      <w:pPr>
        <w:spacing w:line="360" w:lineRule="auto"/>
        <w:ind w:firstLine="480"/>
      </w:pPr>
      <w:r>
        <w:t>世界线同一性要求我们区分两种问题。第一种问题是：某个节点在某个评价框架中有多重要。第二种问题是：这个节点是否已经进入当前世界线，删除后当前世界是否仍是当前世界。</w:t>
      </w:r>
    </w:p>
    <w:p>
      <w:pPr>
        <w:spacing w:line="360" w:lineRule="auto"/>
        <w:ind w:firstLine="480"/>
      </w:pPr>
      <w:r>
        <w:t>第一种问题可以比较。牛顿在科学史中的贡献大于许多普通人，救人者在伦理评价中高于施害者，一个关键制度变革比日常小事具有更大的公共影响。全域不可删除论不取消这些差异。</w:t>
      </w:r>
    </w:p>
    <w:p>
      <w:pPr>
        <w:spacing w:line="360" w:lineRule="auto"/>
        <w:ind w:firstLine="480"/>
      </w:pPr>
      <w:r>
        <w:t>第二种问题则不能被贡献排行榜替代。一个普通人不因为贡献较小而成为世界线之外的空白；一个被遗忘者不因为没有被记录而从未进入现实；一个微小事件不因为后果有限而等于没有发生。</w:t>
      </w:r>
    </w:p>
    <w:p>
      <w:pPr>
        <w:spacing w:line="360" w:lineRule="auto"/>
        <w:ind w:firstLine="480"/>
      </w:pPr>
      <w:r>
        <w:t>全域不可删除论正是在这一意义上谈不可删除性：它不是影响大小比较，而是世界线同一性条件。</w:t>
      </w:r>
    </w:p>
    <w:p>
      <w:pPr>
        <w:spacing w:line="360" w:lineRule="auto"/>
        <w:ind w:firstLine="480"/>
      </w:pPr>
      <w:r>
        <w:t>如果说不可删除性是本理论的基本命题，那么世界线同一性就是它的结构依据。没有世界线同一性，不可删除性容易滑向安慰；有了世界线同一性，不可删除性才成为反归零判断。</w:t>
      </w:r>
    </w:p>
    <w:p>
      <w:pPr>
        <w:pStyle w:val="Heading1"/>
      </w:pPr>
      <w:r>
        <w:t>三、反事实世界不能替代当前世界</w:t>
      </w:r>
    </w:p>
    <w:p>
      <w:pPr>
        <w:spacing w:line="360" w:lineRule="auto"/>
        <w:ind w:firstLine="480"/>
      </w:pPr>
      <w:r>
        <w:t>人类很容易进行反事实想象。</w:t>
      </w:r>
    </w:p>
    <w:p>
      <w:pPr>
        <w:spacing w:line="360" w:lineRule="auto"/>
        <w:ind w:firstLine="480"/>
      </w:pPr>
      <w:r>
        <w:t>如果没有某个恶人，世界会不会更好？如果没有某场灾难，我的人生会不会更幸福？如果当年我选择另一条路，现在会不会更成功？</w:t>
      </w:r>
    </w:p>
    <w:p>
      <w:pPr>
        <w:spacing w:line="360" w:lineRule="auto"/>
        <w:ind w:firstLine="480"/>
      </w:pPr>
      <w:r>
        <w:t>这些想象有时有反思价值，但它们不能替代当前世界线。</w:t>
      </w:r>
    </w:p>
    <w:p>
      <w:pPr>
        <w:spacing w:line="360" w:lineRule="auto"/>
        <w:ind w:firstLine="480"/>
      </w:pPr>
      <w:r>
        <w:t>反事实世界可以被想象，却不能被真实经验。主体并不生活在那些被删除、被替换、被重写后的世界线中。主体真实承受、真实行动、真实感受、真实生成意义的场域，只能是当前世界线。</w:t>
      </w:r>
    </w:p>
    <w:p>
      <w:pPr>
        <w:spacing w:line="360" w:lineRule="auto"/>
        <w:ind w:firstLine="480"/>
      </w:pPr>
      <w:r>
        <w:t>因此，本理论并不否认另一个世界可能更好，也不否认它可能更坏。它只是指出：那个世界不是当前世界。</w:t>
      </w:r>
    </w:p>
    <w:p>
      <w:pPr>
        <w:spacing w:line="360" w:lineRule="auto"/>
        <w:ind w:firstLine="480"/>
      </w:pPr>
      <w:r>
        <w:t>当前世界线不是因为完美才重要，而是因为它承载了你的存在。</w:t>
      </w:r>
    </w:p>
    <w:p>
      <w:pPr>
        <w:spacing w:line="360" w:lineRule="auto"/>
        <w:ind w:firstLine="480"/>
      </w:pPr>
      <w:r>
        <w:t>人在痛苦中常常会把反事实世界想象成确定的救赎。没有那次失败，我就会幸福；没有那段关系，我就不会受伤；没有那个选择，我就会成为另一个更好的自己。可是反事实世界没有被实际承受过。它没有完整展开给我们看。</w:t>
      </w:r>
    </w:p>
    <w:p>
      <w:pPr>
        <w:spacing w:line="360" w:lineRule="auto"/>
        <w:ind w:firstLine="480"/>
      </w:pPr>
      <w:r>
        <w:t>反事实想象常常只删除当前痛苦，却保留当前主体想要保留的一切。它删除一个恶，却保留所有后来形成的关系；删除一次失败，却保留失败之后形成的能力；删除一个偶然，却保留偶然后才出现的人。这样的想象有心理功能，却不能作为严格判断。</w:t>
      </w:r>
    </w:p>
    <w:p>
      <w:pPr>
        <w:spacing w:line="360" w:lineRule="auto"/>
        <w:ind w:firstLine="480"/>
      </w:pPr>
      <w:r>
        <w:t>这不是说人不应该想象其他可能。反事实想象可以帮助人复盘错误、理解伤害、提出制度改进和行动方向。问题只在于，反事实不能替代当前世界线，也不能保证删除某个节点后主体仍然以同样方式存在。</w:t>
      </w:r>
    </w:p>
    <w:p>
      <w:pPr>
        <w:pStyle w:val="Heading1"/>
      </w:pPr>
      <w:r>
        <w:t>四、假设条件不必然产生假设结果</w:t>
      </w:r>
    </w:p>
    <w:p>
      <w:pPr>
        <w:spacing w:line="360" w:lineRule="auto"/>
        <w:ind w:firstLine="480"/>
      </w:pPr>
      <w:r>
        <w:t>反事实想象常常有一个隐含前提：如果改变某个条件，我就会获得更好的结果。</w:t>
      </w:r>
    </w:p>
    <w:p>
      <w:pPr>
        <w:spacing w:line="360" w:lineRule="auto"/>
        <w:ind w:firstLine="480"/>
      </w:pPr>
      <w:r>
        <w:t>但这个前提并不稳。</w:t>
      </w:r>
    </w:p>
    <w:p>
      <w:pPr>
        <w:spacing w:line="360" w:lineRule="auto"/>
        <w:ind w:firstLine="480"/>
      </w:pPr>
      <w:r>
        <w:t>一个人可能幻想，如果自己的父母是亿万富豪，人生就会更幸福。但如果他真的出生在那样的家庭，他也可能产生挥霍后的空虚、守护财产的焦虑、关系异化、目标丧失或对世界缺乏真实思考的迷茫。</w:t>
      </w:r>
    </w:p>
    <w:p>
      <w:pPr>
        <w:spacing w:line="360" w:lineRule="auto"/>
        <w:ind w:firstLine="480"/>
      </w:pPr>
      <w:r>
        <w:t>同样，一个人可能幻想，如果自己没有走上权力之路，就会安稳幸福；但在另一条世界线中，他也可能因怀才不遇、壮志未酬、功名无成而痛苦。</w:t>
      </w:r>
    </w:p>
    <w:p>
      <w:pPr>
        <w:spacing w:line="360" w:lineRule="auto"/>
        <w:ind w:firstLine="480"/>
      </w:pPr>
      <w:r>
        <w:t>假设条件不必然产生假设结果。</w:t>
      </w:r>
    </w:p>
    <w:p>
      <w:pPr>
        <w:spacing w:line="360" w:lineRule="auto"/>
        <w:ind w:firstLine="480"/>
      </w:pPr>
      <w:r>
        <w:t>反事实想象常常不是通向真相，而是当前痛苦对另一种人生的美化。</w:t>
      </w:r>
    </w:p>
    <w:p>
      <w:pPr>
        <w:spacing w:line="360" w:lineRule="auto"/>
        <w:ind w:firstLine="480"/>
      </w:pPr>
      <w:r>
        <w:t>这种美化有其原因。痛苦中的人需要出口，需要解释，也需要一种“事情本可以不这样”的心理空间。没有这种空间，人会被现实压得无法思考。</w:t>
      </w:r>
    </w:p>
    <w:p>
      <w:pPr>
        <w:spacing w:line="360" w:lineRule="auto"/>
        <w:ind w:firstLine="480"/>
      </w:pPr>
      <w:r>
        <w:t>但是，如果把反事实空间当成确定的天堂，人就会陷入另一种痛苦：他不再从当前世界线中行动，而是在无法验证的世界线中反复惩罚自己。</w:t>
      </w:r>
    </w:p>
    <w:p>
      <w:pPr>
        <w:spacing w:line="360" w:lineRule="auto"/>
        <w:ind w:firstLine="480"/>
      </w:pPr>
      <w:r>
        <w:t>假如当初没有那样做，是否一定更好？假如遇见另一种人，是否一定幸福？假如出生在另一种家庭，是否一定自由？这些问题都不能被简单回答。因为每一个条件改变，都会带动新的关系、新的风险、新的缺失和新的痛苦。</w:t>
      </w:r>
    </w:p>
    <w:p>
      <w:pPr>
        <w:spacing w:line="360" w:lineRule="auto"/>
        <w:ind w:firstLine="480"/>
      </w:pPr>
      <w:r>
        <w:t>因此，全域不可删除论不是取消反事实思考，而是为反事实思考划界。反事实可以提供方向，却不能替代行动；可以帮助理解，却不能保证救赎；可以揭示当前世界的问题，却不能抹除当前世界线的承载地位。</w:t>
      </w:r>
    </w:p>
    <w:p>
      <w:pPr>
        <w:pStyle w:val="Heading1"/>
      </w:pPr>
      <w:r>
        <w:t>五、李斯例证：未走之路不是天堂</w:t>
      </w:r>
    </w:p>
    <w:p>
      <w:pPr>
        <w:spacing w:line="360" w:lineRule="auto"/>
        <w:ind w:firstLine="480"/>
      </w:pPr>
      <w:r>
        <w:t>李斯的一生可以作为反事实幸福不确定性的历史例证。</w:t>
      </w:r>
    </w:p>
    <w:p>
      <w:pPr>
        <w:spacing w:line="360" w:lineRule="auto"/>
        <w:ind w:firstLine="480"/>
      </w:pPr>
      <w:r>
        <w:t>李斯进入秦国权力中心，参与秦帝国制度建设，同时也陷害韩非、参与沙丘之后的权力安排，最终被赵高构陷而腰斩。</w:t>
      </w:r>
    </w:p>
    <w:p>
      <w:pPr>
        <w:spacing w:line="360" w:lineRule="auto"/>
        <w:ind w:firstLine="480"/>
      </w:pPr>
      <w:r>
        <w:t>本理论引用李斯，不是为其政治行为和伦理问题洗白。陷害、权谋和政治迫害仍应在局部伦理层面接受评价。本例讨论的重点，是一个人在当前痛苦中如何想象另一条人生路径。</w:t>
      </w:r>
    </w:p>
    <w:p>
      <w:pPr>
        <w:spacing w:line="360" w:lineRule="auto"/>
        <w:ind w:firstLine="480"/>
      </w:pPr>
      <w:r>
        <w:t>据历史叙事，李斯临刑前曾发出想与儿子牵黄犬出上蔡东门逐兔的感慨。这一刻的李斯，似乎在幻想另一条没有卷入权力斗争的生活路径：如果没有追逐权力，也许可以享受简单安稳的生活。</w:t>
      </w:r>
    </w:p>
    <w:p>
      <w:pPr>
        <w:spacing w:line="360" w:lineRule="auto"/>
        <w:ind w:firstLine="480"/>
      </w:pPr>
      <w:r>
        <w:t>但这条反事实路径并不能被简单等同于幸福。如果李斯真的没有进入权力中心，而是在地方度过平凡一生，他是否一定不会痛苦？他是否不会因为怀才不遇、壮志未酬、功名无成而产生另一种遗憾？</w:t>
      </w:r>
    </w:p>
    <w:p>
      <w:pPr>
        <w:spacing w:line="360" w:lineRule="auto"/>
        <w:ind w:firstLine="480"/>
      </w:pPr>
      <w:r>
        <w:t>也许在那条世界线中，他同样会幻想：如果当年入秦，是否早已功成名就？</w:t>
      </w:r>
    </w:p>
    <w:p>
      <w:pPr>
        <w:spacing w:line="360" w:lineRule="auto"/>
        <w:ind w:firstLine="480"/>
      </w:pPr>
      <w:r>
        <w:t>这说明，未走之路不是天堂，只是没有被实际承受过的另一种命运。</w:t>
      </w:r>
    </w:p>
    <w:p>
      <w:pPr>
        <w:spacing w:line="360" w:lineRule="auto"/>
        <w:ind w:firstLine="480"/>
      </w:pPr>
      <w:r>
        <w:t>李斯例证的意义，不在于让人停止后悔，也不在于说当前人生中的痛苦都值得保留。它只是提醒我们：反事实幸福并不自动成立。人常常从当前痛苦中向外观看，把没有承受过的道路想象成纯净的安稳。</w:t>
      </w:r>
    </w:p>
    <w:p>
      <w:pPr>
        <w:spacing w:line="360" w:lineRule="auto"/>
        <w:ind w:firstLine="480"/>
      </w:pPr>
      <w:r>
        <w:t>但任何一条世界线一旦真实展开，都会带来自己的复杂性。权力之路有权力之路的危险，退隐之路也可能有退隐之路的遗憾；显赫人生有显赫人生的恐惧，平凡人生也可能有平凡人生的失落。</w:t>
      </w:r>
    </w:p>
    <w:p>
      <w:pPr>
        <w:spacing w:line="360" w:lineRule="auto"/>
        <w:ind w:firstLine="480"/>
      </w:pPr>
      <w:r>
        <w:t>因此，未走之路可以成为反思对象，却不能成为当前世界线的确定替代品。它可以提醒人重新选择，却不能证明当前存在应被抹除。</w:t>
      </w:r>
    </w:p>
    <w:p>
      <w:pPr>
        <w:pStyle w:val="Heading1"/>
      </w:pPr>
      <w:r>
        <w:t>六、显性影响大小不是世界线同一性的标准</w:t>
      </w:r>
    </w:p>
    <w:p>
      <w:pPr>
        <w:spacing w:line="360" w:lineRule="auto"/>
        <w:ind w:firstLine="480"/>
      </w:pPr>
      <w:r>
        <w:t>有人可能会说：删除牛顿，世界大变；删除一块路边石子，世界小变。二者当然不同。</w:t>
      </w:r>
    </w:p>
    <w:p>
      <w:pPr>
        <w:spacing w:line="360" w:lineRule="auto"/>
        <w:ind w:firstLine="480"/>
      </w:pPr>
      <w:r>
        <w:t>从显性影响角度看，这种说法似乎合理。但全域不可删除论并不以显性影响大小作为判断标准。</w:t>
      </w:r>
    </w:p>
    <w:p>
      <w:pPr>
        <w:spacing w:line="360" w:lineRule="auto"/>
        <w:ind w:firstLine="480"/>
      </w:pPr>
      <w:r>
        <w:t>首先，一个节点最终产生的影响，并不总能在当下被预判。一个石子可能只是石子，也可能成为某个事件的触发点；一次偶遇可能只是偶遇，也可能改变一个人后来的人生路径。</w:t>
      </w:r>
    </w:p>
    <w:p>
      <w:pPr>
        <w:spacing w:line="360" w:lineRule="auto"/>
        <w:ind w:firstLine="480"/>
      </w:pPr>
      <w:r>
        <w:t>其次，即使某个节点的显性影响极小，只要它真实进入当前世界线，它就已经成为当前世界线的一部分。删除它，所得就不再是当前世界。</w:t>
      </w:r>
    </w:p>
    <w:p>
      <w:pPr>
        <w:spacing w:line="360" w:lineRule="auto"/>
        <w:ind w:firstLine="480"/>
      </w:pPr>
      <w:r>
        <w:t>显性影响大小，是局部观察者在特定时间和特定叙事框架下的后验评价；不可删除性，则是世界线同一性的结构条件。</w:t>
      </w:r>
    </w:p>
    <w:p>
      <w:pPr>
        <w:spacing w:line="360" w:lineRule="auto"/>
        <w:ind w:firstLine="480"/>
      </w:pPr>
      <w:r>
        <w:t>这里需要防止一种过度说法：全域不可删除论并不要求我们证明每个微小节点都会引发巨大后果。它不需要把每个人都塑造成隐藏的伟人，也不需要把每块石子都解释成历史转折点。</w:t>
      </w:r>
    </w:p>
    <w:p>
      <w:pPr>
        <w:spacing w:line="360" w:lineRule="auto"/>
        <w:ind w:firstLine="480"/>
      </w:pPr>
      <w:r>
        <w:t>它只要求我们承认：显性影响小，不等于可以无损删除。</w:t>
      </w:r>
    </w:p>
    <w:p>
      <w:pPr>
        <w:spacing w:line="360" w:lineRule="auto"/>
        <w:ind w:firstLine="480"/>
      </w:pPr>
      <w:r>
        <w:t>一顿普通晚饭、一次普通问候、一个没有被记住的劳动日、一次小小的沉默，都可能没有宏大影响。但它们已经构成了某些人的现实经验，进入了某些关系的纹理，成为当前世界线的具体部分。</w:t>
      </w:r>
    </w:p>
    <w:p>
      <w:pPr>
        <w:spacing w:line="360" w:lineRule="auto"/>
        <w:ind w:firstLine="480"/>
      </w:pPr>
      <w:r>
        <w:t>世界线同一性不是影响力放大器，而是反归零边界。它不把微小事物夸大成伟大事物；它只是拒绝把微小事物说成绝对空白。</w:t>
      </w:r>
    </w:p>
    <w:p>
      <w:pPr>
        <w:pStyle w:val="Heading1"/>
      </w:pPr>
      <w:r>
        <w:t>七、世界线同一性与存在安顿</w:t>
      </w:r>
    </w:p>
    <w:p>
      <w:pPr>
        <w:spacing w:line="360" w:lineRule="auto"/>
        <w:ind w:firstLine="480"/>
      </w:pPr>
      <w:r>
        <w:t>世界线同一性并不直接带来幸福，也不直接解决现实痛苦。它不能让失业者获得工作，不能让贫困者获得资源，不能让失恋者被爱，也不能把失败转化为成功。</w:t>
      </w:r>
    </w:p>
    <w:p>
      <w:pPr>
        <w:spacing w:line="360" w:lineRule="auto"/>
        <w:ind w:firstLine="480"/>
      </w:pPr>
      <w:r>
        <w:t>它能够提供的，是更底层的存在确认：一个具体存在并非完全多余，并非可以被从当前世界中无损删除。</w:t>
      </w:r>
    </w:p>
    <w:p>
      <w:pPr>
        <w:spacing w:line="360" w:lineRule="auto"/>
        <w:ind w:firstLine="480"/>
      </w:pPr>
      <w:r>
        <w:t>这种确认不是现实胜利，而是防止主体把自己判定为零的最低地基。</w:t>
      </w:r>
    </w:p>
    <w:p>
      <w:pPr>
        <w:spacing w:line="360" w:lineRule="auto"/>
        <w:ind w:firstLine="480"/>
      </w:pPr>
      <w:r>
        <w:t>在此意义上，世界线同一性并不是为了美化现实，而是为了说明：主体的真实存在已经参与当前世界的成立。</w:t>
      </w:r>
    </w:p>
    <w:p>
      <w:pPr>
        <w:spacing w:line="360" w:lineRule="auto"/>
        <w:ind w:firstLine="480"/>
      </w:pPr>
      <w:r>
        <w:t>一个被岗位替代的人，仍然需要新工作；一个失去亲密关系的人，仍然需要陪伴和修复；一个遭受伤害的人，仍然需要保护、追责和治疗。世界线同一性不能替代这些现实需要。</w:t>
      </w:r>
    </w:p>
    <w:p>
      <w:pPr>
        <w:spacing w:line="360" w:lineRule="auto"/>
        <w:ind w:firstLine="480"/>
      </w:pPr>
      <w:r>
        <w:t>但它可以阻断一种额外伤害：因为我被替代，所以我就是废料；因为我失败，所以我从未必要；因为无人记住我，所以我等于没有存在。</w:t>
      </w:r>
    </w:p>
    <w:p>
      <w:pPr>
        <w:spacing w:line="360" w:lineRule="auto"/>
        <w:ind w:firstLine="480"/>
      </w:pPr>
      <w:r>
        <w:t>存在安顿不是让人满意于现状，而是让人从归零叙事中退一步，重新获得行动主体的位置。一个人只有不再把自己理解为零，才更可能继续争取资源、修复关系、承担责任或改变现实。</w:t>
      </w:r>
    </w:p>
    <w:p>
      <w:pPr>
        <w:spacing w:line="360" w:lineRule="auto"/>
        <w:ind w:firstLine="480"/>
      </w:pPr>
      <w:r>
        <w:t>因此，世界线同一性的安顿功能很低，却很基础。它不承诺人生圆满，只防止人被一种错误推理彻底压垮。</w:t>
      </w:r>
    </w:p>
    <w:p>
      <w:pPr>
        <w:pStyle w:val="Heading1"/>
      </w:pPr>
      <w:r>
        <w:t>八、当前世界线不是现状合法性</w:t>
      </w:r>
    </w:p>
    <w:p>
      <w:pPr>
        <w:spacing w:line="360" w:lineRule="auto"/>
        <w:ind w:firstLine="480"/>
      </w:pPr>
      <w:r>
        <w:t>必须明确：承认当前世界线的重要性，不等于承认当前现状的合法性。</w:t>
      </w:r>
    </w:p>
    <w:p>
      <w:pPr>
        <w:spacing w:line="360" w:lineRule="auto"/>
        <w:ind w:firstLine="480"/>
      </w:pPr>
      <w:r>
        <w:t>当前世界线是主体唯一真实经验到的世界，但这不意味着当前世界线中的一切都是正当的、都应被接受的、都不应被改变的。</w:t>
      </w:r>
    </w:p>
    <w:p>
      <w:pPr>
        <w:spacing w:line="360" w:lineRule="auto"/>
        <w:ind w:firstLine="480"/>
      </w:pPr>
      <w:r>
        <w:t>当前世界线承载你的存在，也承载压迫、暴力、谎言、失败和痛苦；承载恶人的行动，也承载受害者的创伤；承载成功者的路径，也承载被淘汰者的命运。</w:t>
      </w:r>
    </w:p>
    <w:p>
      <w:pPr>
        <w:spacing w:line="360" w:lineRule="auto"/>
        <w:ind w:firstLine="480"/>
      </w:pPr>
      <w:r>
        <w:t>承认这些节点已经进入当前世界线，不等于承认它们应该存在、应该被保留、应该被美化。</w:t>
      </w:r>
    </w:p>
    <w:p>
      <w:pPr>
        <w:spacing w:line="360" w:lineRule="auto"/>
        <w:ind w:firstLine="480"/>
      </w:pPr>
      <w:r>
        <w:t>本理论并不主张保守主义，也不主张对现状的无条件接受。相反，本理论强调：改变只能在当前世界线中发生。</w:t>
      </w:r>
    </w:p>
    <w:p>
      <w:pPr>
        <w:spacing w:line="360" w:lineRule="auto"/>
        <w:ind w:firstLine="480"/>
      </w:pPr>
      <w:r>
        <w:t>你不能通过幻想进入另一条世界线来逃避当前现实；你只能在当前世界线中行动、反思、修复、抗议、建设、承担责任。</w:t>
      </w:r>
    </w:p>
    <w:p>
      <w:pPr>
        <w:spacing w:line="360" w:lineRule="auto"/>
        <w:ind w:firstLine="480"/>
      </w:pPr>
      <w:r>
        <w:t>因此，世界线同一性不是为权力结构辩护的工具，而是为主体行动提供立足点的条件。它不取消伦理判断，不取消政治行动，不取消制度改革，而是为这些行动提供真实经验的基础。</w:t>
      </w:r>
    </w:p>
    <w:p>
      <w:pPr>
        <w:spacing w:line="360" w:lineRule="auto"/>
        <w:ind w:firstLine="480"/>
      </w:pPr>
      <w:r>
        <w:t>你可以批判当前世界线中的恶，但你的批判本身仍然发生在当前世界线中。你可以追求更好的现实，但你的追求本身仍然是当前世界线继续展开的一部分。</w:t>
      </w:r>
    </w:p>
    <w:p>
      <w:pPr>
        <w:spacing w:line="360" w:lineRule="auto"/>
        <w:ind w:firstLine="480"/>
      </w:pPr>
      <w:r>
        <w:t>这也是全域不可删除论区别于摆烂宿命论的地方。摆烂说：既然一切已经如此，那就不必行动。世界线同一性说：正因为行动只能在当前世界线中发生，所以反抗、修复和改变都必须从这里开始。</w:t>
      </w:r>
    </w:p>
    <w:p>
      <w:pPr>
        <w:spacing w:line="360" w:lineRule="auto"/>
        <w:ind w:firstLine="480"/>
      </w:pPr>
      <w:r>
        <w:t>当前世界线不是牢笼，而是场域。它承载伤害，也承载对伤害的见证；承载压迫，也承载反抗压迫的行动；承载失败，也承载重新组织生活的可能。</w:t>
      </w:r>
    </w:p>
    <w:p>
      <w:pPr>
        <w:pStyle w:val="Heading1"/>
      </w:pPr>
      <w:r>
        <w:t>九、本章小结</w:t>
      </w:r>
    </w:p>
    <w:p>
      <w:pPr>
        <w:spacing w:line="360" w:lineRule="auto"/>
        <w:ind w:firstLine="480"/>
      </w:pPr>
      <w:r>
        <w:t>世界线同一性是不可删除性的基础。</w:t>
      </w:r>
    </w:p>
    <w:p>
      <w:pPr>
        <w:spacing w:line="360" w:lineRule="auto"/>
        <w:ind w:firstLine="480"/>
      </w:pPr>
      <w:r>
        <w:t>当前世界线不是因为完美而重要，而是因为它是主体唯一真实经验到的世界。反事实世界可以被想象，但不能替代当前世界线。</w:t>
      </w:r>
    </w:p>
    <w:p>
      <w:pPr>
        <w:spacing w:line="360" w:lineRule="auto"/>
        <w:ind w:firstLine="480"/>
      </w:pPr>
      <w:r>
        <w:t>删除任意真实节点，所得都不再是当前世界，而是另一条反事实世界线。因此，不可删除性不是显性影响大小比较，而是世界线同一性的结构条件。</w:t>
      </w:r>
    </w:p>
    <w:p>
      <w:pPr>
        <w:spacing w:line="360" w:lineRule="auto"/>
        <w:ind w:firstLine="480"/>
      </w:pPr>
      <w:r>
        <w:t>本理论讨论的不是哪个可能世界更好，而是当前世界何以成为当前世界。承认当前世界线不等于接受现状，而是为主体在当前世界线中的行动、改变和修复提供基础。</w:t>
      </w:r>
    </w:p>
    <w:p>
      <w:pPr>
        <w:spacing w:line="360" w:lineRule="auto"/>
        <w:ind w:firstLine="480"/>
      </w:pPr>
      <w:r>
        <w:t>世界线同一性不赞美现实，不神圣化痛苦，也不取消伦理判断。它只说明：一个真实进入当前世界线的节点，不能在保持当前世界线同一性的前提下被无损删除。</w:t>
      </w:r>
    </w:p>
    <w:p>
      <w:pPr>
        <w:spacing w:line="360" w:lineRule="auto"/>
        <w:ind w:firstLine="480"/>
      </w:pPr>
      <w:r>
        <w:t>因此，世界线同一性不是现状合法性，而是反归零结构；不是使人停止行动的理由，而是使行动重新落回真实场域的条件。</w:t>
      </w:r>
    </w:p>
    <w:p>
      <w:pPr>
        <w:pStyle w:val="Title"/>
      </w:pPr>
      <w:r>
        <w:t>第三章：存在权重与必要性价值</w:t>
      </w:r>
    </w:p>
    <w:p>
      <w:pPr>
        <w:pStyle w:val="Heading1"/>
      </w:pPr>
      <w:r>
        <w:t>一、从不可删除性到存在权重</w:t>
      </w:r>
    </w:p>
    <w:p>
      <w:pPr>
        <w:spacing w:line="360" w:lineRule="auto"/>
        <w:ind w:firstLine="480"/>
      </w:pPr>
      <w:r>
        <w:t>前两章确立了两个基础判断：第一，任何真实进入当前世界线的存在都具有不可删除性；第二，不可删除性以世界线同一性为基础，而不是以显性影响大小为基础。</w:t>
      </w:r>
    </w:p>
    <w:p>
      <w:pPr>
        <w:spacing w:line="360" w:lineRule="auto"/>
        <w:ind w:firstLine="480"/>
      </w:pPr>
      <w:r>
        <w:t>但这里仍然存在一个关键问题：不可删除性只是因果事实，为什么可以被称为存在权重，甚至被称为必要性价值？</w:t>
      </w:r>
    </w:p>
    <w:p>
      <w:pPr>
        <w:spacing w:line="360" w:lineRule="auto"/>
        <w:ind w:firstLine="480"/>
      </w:pPr>
      <w:r>
        <w:t>这个问题必须谨慎处理。因为如果处理得过快，本理论就会落入一个常见错误：从事实直接推出价值。某个存在已经发生，并不自动意味着它善、正当、值得赞美或应该被保留。</w:t>
      </w:r>
    </w:p>
    <w:p>
      <w:pPr>
        <w:spacing w:line="360" w:lineRule="auto"/>
        <w:ind w:firstLine="480"/>
      </w:pPr>
      <w:r>
        <w:t>全域不可删除论的回答是：不可删除性本身首先是客观因果事实；存在权重则是主体在理解这一事实后形成的最低限度评价。</w:t>
      </w:r>
    </w:p>
    <w:p>
      <w:pPr>
        <w:spacing w:line="360" w:lineRule="auto"/>
        <w:ind w:firstLine="480"/>
      </w:pPr>
      <w:r>
        <w:t>换言之，不可删除性说明某个存在已经进入当前世界线，不能被无损抽离；存在权重说明主体可以据此拒绝将其判定为完全多余、完全归零或完全可删除。</w:t>
      </w:r>
    </w:p>
    <w:p>
      <w:pPr>
        <w:spacing w:line="360" w:lineRule="auto"/>
        <w:ind w:firstLine="480"/>
      </w:pPr>
      <w:r>
        <w:t>存在权重不是宇宙预设的价值标签，而是主体对不可删除性这一因果事实作出的最低存在确认。</w:t>
      </w:r>
    </w:p>
    <w:p>
      <w:pPr>
        <w:spacing w:line="360" w:lineRule="auto"/>
        <w:ind w:firstLine="480"/>
      </w:pPr>
      <w:r>
        <w:t>严格说，存在权重不是一种漂浮在宇宙中的客观价值实体。不可删除性是客观因果事实；存在权重则是主体在理解这一事实后，对“不能归零”所作的最低限度评价。</w:t>
      </w:r>
    </w:p>
    <w:p>
      <w:pPr>
        <w:spacing w:line="360" w:lineRule="auto"/>
        <w:ind w:firstLine="480"/>
      </w:pPr>
      <w:r>
        <w:t>因此，本理论不是说宇宙给每个存在贴上了价值标签，而是说主体不能在理解世界线同一性之后，仍将真实存在过的节点判定为完全多余。</w:t>
      </w:r>
    </w:p>
    <w:p>
      <w:pPr>
        <w:spacing w:line="360" w:lineRule="auto"/>
        <w:ind w:firstLine="480"/>
      </w:pPr>
      <w:r>
        <w:t>更严格地说，这里的桥梁不是“事实推出价值”，而是“事实排除某种明显失真的评价”。一个真实进入当前世界线的存在，可以被批评、被追责、被评价为贡献有限，但不能被准确地评价为从未参与世界、完全空白、绝对多余。</w:t>
      </w:r>
    </w:p>
    <w:p>
      <w:pPr>
        <w:spacing w:line="360" w:lineRule="auto"/>
        <w:ind w:firstLine="480"/>
      </w:pPr>
      <w:r>
        <w:t>这一区分是本章的核心。存在权重不是最高赞美，而是最低地基；不是把事实美化为价值，而是用事实限制一种过度否定。</w:t>
      </w:r>
    </w:p>
    <w:p>
      <w:pPr>
        <w:spacing w:line="360" w:lineRule="auto"/>
        <w:ind w:firstLine="480"/>
      </w:pPr>
      <w:r>
        <w:t>当一个人说“我毫无价值”时，他可能在表达很多不同层面的痛苦：我没有钱，我没有工作，我没有被爱，我没有成就，我没有被承认。但在这些痛苦背后，还可能隐藏着一个更深的判断：我是不是完全多余？我是不是可以被世界无损删除？存在权重只回应这一层问题。</w:t>
      </w:r>
    </w:p>
    <w:p>
      <w:pPr>
        <w:pStyle w:val="Heading1"/>
      </w:pPr>
      <w:r>
        <w:t>二、必要性的含义</w:t>
      </w:r>
    </w:p>
    <w:p>
      <w:pPr>
        <w:spacing w:line="360" w:lineRule="auto"/>
        <w:ind w:firstLine="480"/>
      </w:pPr>
      <w:r>
        <w:t>必要性在本理论中并不指功利意义上的“有用”，也不指伦理意义上的“正当”，而是指某个存在或事件在当前世界线成立中的不可缺失位置。</w:t>
      </w:r>
    </w:p>
    <w:p>
      <w:pPr>
        <w:spacing w:line="360" w:lineRule="auto"/>
        <w:ind w:firstLine="480"/>
      </w:pPr>
      <w:r>
        <w:t>一个存在具有必要性，并不意味着它让世界更好，也不意味着它值得赞美。它只意味着：在当前世界线中，它已经成为现实生成结构的一部分。</w:t>
      </w:r>
    </w:p>
    <w:p>
      <w:pPr>
        <w:spacing w:line="360" w:lineRule="auto"/>
        <w:ind w:firstLine="480"/>
      </w:pPr>
      <w:r>
        <w:t>例如，牛顿对于现代科学史具有巨大显性影响；牛顿的父亲、祖辈和无数不可见的历史节点，则使牛顿这一具体生命成为可能。二者在显性贡献上不等价，但在牛顿得以存在并进入当前世界线这一必要性链条中，都不能被无损删除。</w:t>
      </w:r>
    </w:p>
    <w:p>
      <w:pPr>
        <w:spacing w:line="360" w:lineRule="auto"/>
        <w:ind w:firstLine="480"/>
      </w:pPr>
      <w:r>
        <w:t>必要性不是贡献量，而是不可缺失性。</w:t>
      </w:r>
    </w:p>
    <w:p>
      <w:pPr>
        <w:spacing w:line="360" w:lineRule="auto"/>
        <w:ind w:firstLine="480"/>
      </w:pPr>
      <w:r>
        <w:t>这句话需要反复强调。贡献量可以比较，必要性不能直接归零。一个节点可以在贡献上很小，却仍然在当前世界线的具体形成中不可被无损抽离。</w:t>
      </w:r>
    </w:p>
    <w:p>
      <w:pPr>
        <w:spacing w:line="360" w:lineRule="auto"/>
        <w:ind w:firstLine="480"/>
      </w:pPr>
      <w:r>
        <w:t>必要性也不是重要性的日常同义词。日常语言中，我们说某人很重要，往往意味着他对某个目标、关系、组织或历史进程有较大作用。但本理论中的必要性更底层：它说的是当前世界线已经包含这个节点，因此删除它之后就不再是同一条世界线。</w:t>
      </w:r>
    </w:p>
    <w:p>
      <w:pPr>
        <w:spacing w:line="360" w:lineRule="auto"/>
        <w:ind w:firstLine="480"/>
      </w:pPr>
      <w:r>
        <w:t>同时，必要性也不是应然性。说某个事件在当前世界线中不可被虚构性抹除，并不等于说它应该发生、值得赞美或应被保留。伦理语境中理解“必要性”时，更准确的说法是因果不可抹除性或现实不可否认性。</w:t>
      </w:r>
    </w:p>
    <w:p>
      <w:pPr>
        <w:spacing w:line="360" w:lineRule="auto"/>
        <w:ind w:firstLine="480"/>
      </w:pPr>
      <w:r>
        <w:t>因此，必要性有三条边界。第一，它不是有用性。第二，它不是正当性。第三，它不是伟大性。它只是当前世界线中的不可缺失位置。</w:t>
      </w:r>
    </w:p>
    <w:p>
      <w:pPr>
        <w:spacing w:line="360" w:lineRule="auto"/>
        <w:ind w:firstLine="480"/>
      </w:pPr>
      <w:r>
        <w:t>如果不守住这些边界，必要性就会被误读为命运合理化。全域不可删除论不能说“凡发生皆合理”，只能说“凡真实进入当前世界线者，不能被无损抹除”。</w:t>
      </w:r>
    </w:p>
    <w:p>
      <w:pPr>
        <w:pStyle w:val="Heading1"/>
      </w:pPr>
      <w:r>
        <w:t>三、存在权重不是伦理价值</w:t>
      </w:r>
    </w:p>
    <w:p>
      <w:pPr>
        <w:spacing w:line="360" w:lineRule="auto"/>
        <w:ind w:firstLine="480"/>
      </w:pPr>
      <w:r>
        <w:t>存在权重最容易被误解为伦理肯定，因此必须明确区分。</w:t>
      </w:r>
    </w:p>
    <w:p>
      <w:pPr>
        <w:spacing w:line="360" w:lineRule="auto"/>
        <w:ind w:firstLine="480"/>
      </w:pPr>
      <w:r>
        <w:t>一个恶人、一次恶行、一场灾难、一个暴力制度，都可能具有不可删除的因果位置，但这不意味着它们具有正面伦理价值。</w:t>
      </w:r>
    </w:p>
    <w:p>
      <w:pPr>
        <w:spacing w:line="360" w:lineRule="auto"/>
        <w:ind w:firstLine="480"/>
      </w:pPr>
      <w:r>
        <w:t>伦理价值回答的是某个行为、人格或制度是否善、是否正当、是否应被赞美或谴责。存在权重回答的是某个存在或事件是否已经进入当前世界线，能否被无损删除。</w:t>
      </w:r>
    </w:p>
    <w:p>
      <w:pPr>
        <w:spacing w:line="360" w:lineRule="auto"/>
        <w:ind w:firstLine="480"/>
      </w:pPr>
      <w:r>
        <w:t>二者不是同一问题。</w:t>
      </w:r>
    </w:p>
    <w:p>
      <w:pPr>
        <w:spacing w:line="360" w:lineRule="auto"/>
        <w:ind w:firstLine="480"/>
      </w:pPr>
      <w:r>
        <w:t>因此，不能因为某个恶行具有因果位置，就说它在伦理上应被肯定；也不能因为某个行为在伦理上应被否定，就说它在当前世界线中没有发生过、没有作用过、可以被无损删除。</w:t>
      </w:r>
    </w:p>
    <w:p>
      <w:pPr>
        <w:spacing w:line="360" w:lineRule="auto"/>
        <w:ind w:firstLine="480"/>
      </w:pPr>
      <w:r>
        <w:t>因果上可解释，不等于伦理上可原谅。</w:t>
      </w:r>
    </w:p>
    <w:p>
      <w:pPr>
        <w:spacing w:line="360" w:lineRule="auto"/>
        <w:ind w:firstLine="480"/>
      </w:pPr>
      <w:r>
        <w:t>尤其在涉及受害者时，存在权重和必要性位置不能被用来要求受害者感谢创伤、接受伤害或与施害者和解。创伤进入世界线，不等于受害者应该感谢创伤；承认伤害不可删除，是为了记忆、作证、追责和防止否认。</w:t>
      </w:r>
    </w:p>
    <w:p>
      <w:pPr>
        <w:spacing w:line="360" w:lineRule="auto"/>
        <w:ind w:firstLine="480"/>
      </w:pPr>
      <w:r>
        <w:t>一个伤害之所以不可删除，是因为它确实改变了受害者的身体、记忆、关系和生活路径。正因如此，它更不能被否认。不可删除性在这里不是施害者的庇护所，而是受害者作证的地基。</w:t>
      </w:r>
    </w:p>
    <w:p>
      <w:pPr>
        <w:spacing w:line="360" w:lineRule="auto"/>
        <w:ind w:firstLine="480"/>
      </w:pPr>
      <w:r>
        <w:t>如果有人说：“既然这件事塑造了你，所以你应该感谢它”，那不是全域不可删除论，而是对本理论的背叛。创伤可以进入世界线，但创伤不是礼物；伤害可以造成后果，但后果不是赞美；解释伤害的因果位置，不等于替伤害开脱。</w:t>
      </w:r>
    </w:p>
    <w:p>
      <w:pPr>
        <w:spacing w:line="360" w:lineRule="auto"/>
        <w:ind w:firstLine="480"/>
      </w:pPr>
      <w:r>
        <w:t>因此，存在权重与伦理价值必须分开。前者防止否认，后者进行判断；前者承认现实已经发生，后者决定我们如何追责、修复、制止和重建。</w:t>
      </w:r>
    </w:p>
    <w:p>
      <w:pPr>
        <w:pStyle w:val="Heading1"/>
      </w:pPr>
      <w:r>
        <w:t>四、存在权重不是功用价值</w:t>
      </w:r>
    </w:p>
    <w:p>
      <w:pPr>
        <w:spacing w:line="360" w:lineRule="auto"/>
        <w:ind w:firstLine="480"/>
      </w:pPr>
      <w:r>
        <w:t>存在权重也不是功用价值。</w:t>
      </w:r>
    </w:p>
    <w:p>
      <w:pPr>
        <w:spacing w:line="360" w:lineRule="auto"/>
        <w:ind w:firstLine="480"/>
      </w:pPr>
      <w:r>
        <w:t>功用价值总是相对于某个目标而言。一个工具对某个任务有用，一项技术对某个问题有用，一个人在某个岗位上有用，都是功用价值。</w:t>
      </w:r>
    </w:p>
    <w:p>
      <w:pPr>
        <w:spacing w:line="360" w:lineRule="auto"/>
        <w:ind w:firstLine="480"/>
      </w:pPr>
      <w:r>
        <w:t>但一个存在可以在某个功用系统中无用，却仍然在当前世界线中不可删除。</w:t>
      </w:r>
    </w:p>
    <w:p>
      <w:pPr>
        <w:spacing w:line="360" w:lineRule="auto"/>
        <w:ind w:firstLine="480"/>
      </w:pPr>
      <w:r>
        <w:t>现代耗材化逻辑的错误，正是把功用价值不足误推为存在权重归零。一个人暂时没有产出、没有效率、没有被某个组织需要，并不意味着其作为具体生命在全域因果中的位置可以被无损删除。</w:t>
      </w:r>
    </w:p>
    <w:p>
      <w:pPr>
        <w:spacing w:line="360" w:lineRule="auto"/>
        <w:ind w:firstLine="480"/>
      </w:pPr>
      <w:r>
        <w:t>功能可以失效，存在权重不能因此归零。</w:t>
      </w:r>
    </w:p>
    <w:p>
      <w:pPr>
        <w:spacing w:line="360" w:lineRule="auto"/>
        <w:ind w:firstLine="480"/>
      </w:pPr>
      <w:r>
        <w:t>换言之，局部评价可以判断功能，不能审判存在。组织可以评价岗位表现、效率、成本和风险，但不能把这些评价扩大成“这个人是废料”或“这个人存在可删除”。</w:t>
      </w:r>
    </w:p>
    <w:p>
      <w:pPr>
        <w:spacing w:line="360" w:lineRule="auto"/>
        <w:ind w:firstLine="480"/>
      </w:pPr>
      <w:r>
        <w:t>这一区分是反耗材化问题的核心。现代社会并不只是评价人的功能，而是常常把功能评价变成存在审判。当一个人不再高效、不再年轻、不再可用、不再符合岗位要求，他就容易被看成“没有价值”。</w:t>
      </w:r>
    </w:p>
    <w:p>
      <w:pPr>
        <w:spacing w:line="360" w:lineRule="auto"/>
        <w:ind w:firstLine="480"/>
      </w:pPr>
      <w:r>
        <w:t>但是“没有被某个系统需要”与“没有存在权重”不是同一句话。一个退休的人可能不再具有原岗位功能，一个病人可能暂时无法工作，一个失业者可能不被企业录用，一个残障者可能不符合某些效率标准。但他们都不是可以从当前世界线中无损删除的空白。</w:t>
      </w:r>
    </w:p>
    <w:p>
      <w:pPr>
        <w:spacing w:line="360" w:lineRule="auto"/>
        <w:ind w:firstLine="480"/>
      </w:pPr>
      <w:r>
        <w:t>功用价值的边界必须暴露出来。它可以说：在这个任务中，你不适合；在这个岗位上，你表现不足；在这个目标下，你不能提供所需功能。它不能继续说：所以你这个人从存在上是零。</w:t>
      </w:r>
    </w:p>
    <w:p>
      <w:pPr>
        <w:spacing w:line="360" w:lineRule="auto"/>
        <w:ind w:firstLine="480"/>
      </w:pPr>
      <w:r>
        <w:t>存在权重正是为了阻断这最后一步。</w:t>
      </w:r>
    </w:p>
    <w:p>
      <w:pPr>
        <w:pStyle w:val="Heading1"/>
      </w:pPr>
      <w:r>
        <w:t>五、存在权重不是社会贡献</w:t>
      </w:r>
    </w:p>
    <w:p>
      <w:pPr>
        <w:spacing w:line="360" w:lineRule="auto"/>
        <w:ind w:firstLine="480"/>
      </w:pPr>
      <w:r>
        <w:t>社会贡献是一种关系性、历史性、评价性的概念。它依赖特定共同体、特定时代、特定叙事和特定评价标准。</w:t>
      </w:r>
    </w:p>
    <w:p>
      <w:pPr>
        <w:spacing w:line="360" w:lineRule="auto"/>
        <w:ind w:firstLine="480"/>
      </w:pPr>
      <w:r>
        <w:t>杜甫在生前获得的社会性评价，与后世给予他的文学价值并不相同；秦始皇在不同历史叙事中，可能被评价为统一者，也可能被评价为暴君；兰陵笑笑生的真实身份不明，但其作品价值仍被后世不断讨论。</w:t>
      </w:r>
    </w:p>
    <w:p>
      <w:pPr>
        <w:spacing w:line="360" w:lineRule="auto"/>
        <w:ind w:firstLine="480"/>
      </w:pPr>
      <w:r>
        <w:t>这些例子说明，社会贡献和历史价值会随时间、主体、共同体和叙事框架变化。</w:t>
      </w:r>
    </w:p>
    <w:p>
      <w:pPr>
        <w:spacing w:line="360" w:lineRule="auto"/>
        <w:ind w:firstLine="480"/>
      </w:pPr>
      <w:r>
        <w:t>存在权重则不依赖历史赞誉。一个人是否被记住，与他是否不可删除，不是同一个问题。</w:t>
      </w:r>
    </w:p>
    <w:p>
      <w:pPr>
        <w:spacing w:line="360" w:lineRule="auto"/>
        <w:ind w:firstLine="480"/>
      </w:pPr>
      <w:r>
        <w:t>被记住，影响的是叙事位置；不可删除，指向的是世界线位置。一个人可以被历史遗忘，却仍然曾经真实进入世界；一个人可以没有公共名声，却仍然参与了家庭、劳动、语言、关系和日常生活的因果链。</w:t>
      </w:r>
    </w:p>
    <w:p>
      <w:pPr>
        <w:spacing w:line="360" w:lineRule="auto"/>
        <w:ind w:firstLine="480"/>
      </w:pPr>
      <w:r>
        <w:t>社会贡献当然重要。本理论并不否认贡献差异，也不否认历史评价的必要性。一个人救助他人、创造知识、建立制度、抵抗压迫，确实可能拥有更高的社会贡献。</w:t>
      </w:r>
    </w:p>
    <w:p>
      <w:pPr>
        <w:spacing w:line="360" w:lineRule="auto"/>
        <w:ind w:firstLine="480"/>
      </w:pPr>
      <w:r>
        <w:t>但社会贡献不能垄断存在权重。否则，所有未被看见的人、未被记录的人、失败的人、普通的人、被历史吞没的人，都会被误判为世界线之外的冗余。</w:t>
      </w:r>
    </w:p>
    <w:p>
      <w:pPr>
        <w:spacing w:line="360" w:lineRule="auto"/>
        <w:ind w:firstLine="480"/>
      </w:pPr>
      <w:r>
        <w:t>存在权重提供的是另一种最低判断：即使社会贡献有限，即使历史评价缺席，即使名字没有留下，一个真实进入当前世界线的人也不能被判定为完全空白。</w:t>
      </w:r>
    </w:p>
    <w:p>
      <w:pPr>
        <w:spacing w:line="360" w:lineRule="auto"/>
        <w:ind w:firstLine="480"/>
      </w:pPr>
      <w:r>
        <w:t>因此，社会贡献可以比较，存在权重不能归零；历史评价可以漂移，因果进入不能撤销。</w:t>
      </w:r>
    </w:p>
    <w:p>
      <w:pPr>
        <w:pStyle w:val="Heading1"/>
      </w:pPr>
      <w:r>
        <w:t>六、为什么仍使用“价值”这个词</w:t>
      </w:r>
    </w:p>
    <w:p>
      <w:pPr>
        <w:spacing w:line="360" w:lineRule="auto"/>
        <w:ind w:firstLine="480"/>
      </w:pPr>
      <w:r>
        <w:t>既然价值容易被误解为正面评价，为什么仍保留“必要性价值”这一说法？</w:t>
      </w:r>
    </w:p>
    <w:p>
      <w:pPr>
        <w:spacing w:line="360" w:lineRule="auto"/>
        <w:ind w:firstLine="480"/>
      </w:pPr>
      <w:r>
        <w:t>原因在于，全域不可删除论不仅要描述因果事实，也要回应现代人的存在性痛苦。</w:t>
      </w:r>
    </w:p>
    <w:p>
      <w:pPr>
        <w:spacing w:line="360" w:lineRule="auto"/>
        <w:ind w:firstLine="480"/>
      </w:pPr>
      <w:r>
        <w:t>当一个人问“我是不是毫无价值”时，他往往不是在询问自己是否具有市场价格、岗位功能或历史功绩，而是在询问自己是否完全多余、是否可以被世界无损删除。</w:t>
      </w:r>
    </w:p>
    <w:p>
      <w:pPr>
        <w:spacing w:line="360" w:lineRule="auto"/>
        <w:ind w:firstLine="480"/>
      </w:pPr>
      <w:r>
        <w:t>必要性价值正是针对这一问题而提出。它不是高阶奖赏，而是最低限度的存在底座。</w:t>
      </w:r>
    </w:p>
    <w:p>
      <w:pPr>
        <w:spacing w:line="360" w:lineRule="auto"/>
        <w:ind w:firstLine="480"/>
      </w:pPr>
      <w:r>
        <w:t>它并不说你一定成功、一定伟大、一定善良、一定值得赞美。它只说：你不能被判定为零。</w:t>
      </w:r>
    </w:p>
    <w:p>
      <w:pPr>
        <w:spacing w:line="360" w:lineRule="auto"/>
        <w:ind w:firstLine="480"/>
      </w:pPr>
      <w:r>
        <w:t>因此，若要避免误读，严格版本中应少用裸露的“存在价值”，多使用“存在权重”“必要性位置”或“反归零边界”。这些表达更能说明本理论的功能：不是授予高阶价值，而是拒绝归零判断。</w:t>
      </w:r>
    </w:p>
    <w:p>
      <w:pPr>
        <w:spacing w:line="360" w:lineRule="auto"/>
        <w:ind w:firstLine="480"/>
      </w:pPr>
      <w:r>
        <w:t>然而在普通语言中，“价值”这个词又很难完全回避。因为现代人的痛苦常常就是以“我没有价值”的形式出现。若本理论完全放弃价值语言，就可能无法触及这种痛苦的实际表达。</w:t>
      </w:r>
    </w:p>
    <w:p>
      <w:pPr>
        <w:spacing w:line="360" w:lineRule="auto"/>
        <w:ind w:firstLine="480"/>
      </w:pPr>
      <w:r>
        <w:t>所以，本书采取一种双重策略：在严格概念层面，优先使用存在权重、必要性位置、反归零边界；在回应主体痛苦时，可以有限使用必要性价值，但每次使用都必须说明它不是伦理赞美、功用价值、社会贡献或幸福承诺。</w:t>
      </w:r>
    </w:p>
    <w:p>
      <w:pPr>
        <w:spacing w:line="360" w:lineRule="auto"/>
        <w:ind w:firstLine="480"/>
      </w:pPr>
      <w:r>
        <w:t>换言之，“价值”在这里不是奖赏词，而是防线词。它不是把一个存在抬到高处，而是阻止一个存在被压到零。</w:t>
      </w:r>
    </w:p>
    <w:p>
      <w:pPr>
        <w:spacing w:line="360" w:lineRule="auto"/>
        <w:ind w:firstLine="480"/>
      </w:pPr>
      <w:r>
        <w:t>这也是本书与鸡汤话语的区别。鸡汤常说“你很重要”“你很棒”“你值得一切美好”。全域不可删除论不做这些承诺。它只说：即使你不重要、不成功、不被赞美，你也不能被准确判定为完全多余。</w:t>
      </w:r>
    </w:p>
    <w:p>
      <w:pPr>
        <w:pStyle w:val="Heading1"/>
      </w:pPr>
      <w:r>
        <w:t>七、恶、灾难和病毒是否也有存在权重</w:t>
      </w:r>
    </w:p>
    <w:p>
      <w:pPr>
        <w:spacing w:line="360" w:lineRule="auto"/>
        <w:ind w:firstLine="480"/>
      </w:pPr>
      <w:r>
        <w:t>如果存在权重来自不可删除性，那么恶、灾难、病毒是否也有存在权重？</w:t>
      </w:r>
    </w:p>
    <w:p>
      <w:pPr>
        <w:spacing w:line="360" w:lineRule="auto"/>
        <w:ind w:firstLine="480"/>
      </w:pPr>
      <w:r>
        <w:t>在严格意义上，只要它们真实进入当前世界线，就具有因果位置和不可删除性。但这仍然不意味着它们具有正面伦理价值或应被保留。</w:t>
      </w:r>
    </w:p>
    <w:p>
      <w:pPr>
        <w:spacing w:line="360" w:lineRule="auto"/>
        <w:ind w:firstLine="480"/>
      </w:pPr>
      <w:r>
        <w:t>病毒可以具有因果位置，但人类仍然可以并且应当治疗疾病、阻止传播、保护生命。恶行可以进入历史，但社会仍然必须惩罚恶、制止伤害、修复秩序。</w:t>
      </w:r>
    </w:p>
    <w:p>
      <w:pPr>
        <w:spacing w:line="360" w:lineRule="auto"/>
        <w:ind w:firstLine="480"/>
      </w:pPr>
      <w:r>
        <w:t>存在权重不取消实践优先级。</w:t>
      </w:r>
    </w:p>
    <w:p>
      <w:pPr>
        <w:spacing w:line="360" w:lineRule="auto"/>
        <w:ind w:firstLine="480"/>
      </w:pPr>
      <w:r>
        <w:t>因此，病毒、疾病、灾难或恶行即使具有因果位置，也不因此获得保护优先级。不可删除性不取消治疗、阻止、追责、修复和现实行动。</w:t>
      </w:r>
    </w:p>
    <w:p>
      <w:pPr>
        <w:spacing w:line="360" w:lineRule="auto"/>
        <w:ind w:firstLine="480"/>
      </w:pPr>
      <w:r>
        <w:t>因此，本理论的核心不是“万物都值得赞美”，而是“万物都不可被无损删除”。</w:t>
      </w:r>
    </w:p>
    <w:p>
      <w:pPr>
        <w:spacing w:line="360" w:lineRule="auto"/>
        <w:ind w:firstLine="480"/>
      </w:pPr>
      <w:r>
        <w:t>这里最容易发生的误解，是把不可删除性理解为保护令。仿佛某物一旦不可删除，人就不能反对它、治疗它、阻止它、消灭它或追责它。这个理解是错误的。</w:t>
      </w:r>
    </w:p>
    <w:p>
      <w:pPr>
        <w:spacing w:line="360" w:lineRule="auto"/>
        <w:ind w:firstLine="480"/>
      </w:pPr>
      <w:r>
        <w:t>不可删除性讨论的是已经进入世界线的事实不能被虚构性抹除；实践行动讨论的是我们应当如何面对已经进入世界线的事实。病毒进入世界线，不等于不应治疗；暴力进入世界线，不等于不应制止；灾难进入世界线，不等于不应救援。</w:t>
      </w:r>
    </w:p>
    <w:p>
      <w:pPr>
        <w:spacing w:line="360" w:lineRule="auto"/>
        <w:ind w:firstLine="480"/>
      </w:pPr>
      <w:r>
        <w:t>甚至可以说，正因为这些事件已经进入世界线，它们才要求行动。疾病已经造成痛苦，所以需要治疗；恶行已经造成伤害，所以需要追责；灾难已经发生，所以需要救援、记忆和制度改进。</w:t>
      </w:r>
    </w:p>
    <w:p>
      <w:pPr>
        <w:spacing w:line="360" w:lineRule="auto"/>
        <w:ind w:firstLine="480"/>
      </w:pPr>
      <w:r>
        <w:t>不可删除性不是让世界停在已发生之处，而是承认已发生之事已经成为后续行动必须面对的条件。</w:t>
      </w:r>
    </w:p>
    <w:p>
      <w:pPr>
        <w:pStyle w:val="Heading1"/>
      </w:pPr>
      <w:r>
        <w:t>八、存在权重的安顿边界</w:t>
      </w:r>
    </w:p>
    <w:p>
      <w:pPr>
        <w:spacing w:line="360" w:lineRule="auto"/>
        <w:ind w:firstLine="480"/>
      </w:pPr>
      <w:r>
        <w:t>存在权重能够安顿的，是“我是否完全多余”这一类存在性痛苦。</w:t>
      </w:r>
    </w:p>
    <w:p>
      <w:pPr>
        <w:spacing w:line="360" w:lineRule="auto"/>
        <w:ind w:firstLine="480"/>
      </w:pPr>
      <w:r>
        <w:t>它不能替代爱、资源、关系、尊严、正义、幸福和现实行动。一个人知道自己不可删除，并不意味着他立刻拥有工作、财富、亲密关系或社会承认。</w:t>
      </w:r>
    </w:p>
    <w:p>
      <w:pPr>
        <w:spacing w:line="360" w:lineRule="auto"/>
        <w:ind w:firstLine="480"/>
      </w:pPr>
      <w:r>
        <w:t>更具体地说，它不能替代工资、医疗、法律、亲密关系、心理治疗、制度改革或现实救助。概念安顿不能替代现实帮助。</w:t>
      </w:r>
    </w:p>
    <w:p>
      <w:pPr>
        <w:spacing w:line="360" w:lineRule="auto"/>
        <w:ind w:firstLine="480"/>
      </w:pPr>
      <w:r>
        <w:t>因此，存在权重不是幸福本身，而是防止一个人把自己判定为零的最低地基。</w:t>
      </w:r>
    </w:p>
    <w:p>
      <w:pPr>
        <w:spacing w:line="360" w:lineRule="auto"/>
        <w:ind w:firstLine="480"/>
      </w:pPr>
      <w:r>
        <w:t>最低地基不是最低生活标准。一个人不是零，并不意味着他不再需要资源、关系、保护、治疗、行动和制度支持。</w:t>
      </w:r>
    </w:p>
    <w:p>
      <w:pPr>
        <w:spacing w:line="360" w:lineRule="auto"/>
        <w:ind w:firstLine="480"/>
      </w:pPr>
      <w:r>
        <w:t>这个边界必须明确。否则，全域不可删除论会被误解为一种万能慰藉，而它并不是。</w:t>
      </w:r>
    </w:p>
    <w:p>
      <w:pPr>
        <w:spacing w:line="360" w:lineRule="auto"/>
        <w:ind w:firstLine="480"/>
      </w:pPr>
      <w:r>
        <w:t>一个被裁员的人，知道自己不可删除，并不会自动获得新工作；一个孤独的人，知道自己不可删除，并不会自动获得亲密关系；一个遭受伤害的人，知道自己不可删除，并不能替代法律、治疗和安全环境。</w:t>
      </w:r>
    </w:p>
    <w:p>
      <w:pPr>
        <w:spacing w:line="360" w:lineRule="auto"/>
        <w:ind w:firstLine="480"/>
      </w:pPr>
      <w:r>
        <w:t>但这种理解仍然可能有作用。它可以阻断一种次级伤害：我被裁员，所以我是废料；我贫穷，所以我没有存在价值；我无人陪伴，所以我等于没有进入世界；我失败，所以我可以被无损删除。</w:t>
      </w:r>
    </w:p>
    <w:p>
      <w:pPr>
        <w:spacing w:line="360" w:lineRule="auto"/>
        <w:ind w:firstLine="480"/>
      </w:pPr>
      <w:r>
        <w:t>存在权重不是解决全部痛苦，而是限制痛苦向存在归零扩散。</w:t>
      </w:r>
    </w:p>
    <w:p>
      <w:pPr>
        <w:spacing w:line="360" w:lineRule="auto"/>
        <w:ind w:firstLine="480"/>
      </w:pPr>
      <w:r>
        <w:t>因此，存在权重的安顿是有限的，但不是虚假的。它不许诺现实立刻变好，却让主体在面对现实时不必先把自己判成零。</w:t>
      </w:r>
    </w:p>
    <w:p>
      <w:pPr>
        <w:pStyle w:val="Heading1"/>
      </w:pPr>
      <w:r>
        <w:t>九、本章小结</w:t>
      </w:r>
    </w:p>
    <w:p>
      <w:pPr>
        <w:spacing w:line="360" w:lineRule="auto"/>
        <w:ind w:firstLine="480"/>
      </w:pPr>
      <w:r>
        <w:t>存在权重/必要性价值，是全域不可删除论从不可删除性推出的最低存在底座。</w:t>
      </w:r>
    </w:p>
    <w:p>
      <w:pPr>
        <w:spacing w:line="360" w:lineRule="auto"/>
        <w:ind w:firstLine="480"/>
      </w:pPr>
      <w:r>
        <w:t>不可删除性是客观因果事实；存在权重是主体在理解该事实后形成的最低限度评价。</w:t>
      </w:r>
    </w:p>
    <w:p>
      <w:pPr>
        <w:spacing w:line="360" w:lineRule="auto"/>
        <w:ind w:firstLine="480"/>
      </w:pPr>
      <w:r>
        <w:t>它不是伦理肯定，不是功用价值，不是社会贡献，不是幸福承诺，也不是历史赞誉。它只意味着：一个存在不能被视为完全多余或可无损删除。</w:t>
      </w:r>
    </w:p>
    <w:p>
      <w:pPr>
        <w:spacing w:line="360" w:lineRule="auto"/>
        <w:ind w:firstLine="480"/>
      </w:pPr>
      <w:r>
        <w:t>不可删除，不等于伟大；不可删除，意味着不能归零。</w:t>
      </w:r>
    </w:p>
    <w:p>
      <w:pPr>
        <w:spacing w:line="360" w:lineRule="auto"/>
        <w:ind w:firstLine="480"/>
      </w:pPr>
      <w:r>
        <w:t>本章的关键，是把事实与价值之间的关系收紧。不可删除性并不自动推出善、意义、幸福或赞美；它只排除一种错误评价：把真实进入当前世界线的存在判定为完全空白。</w:t>
      </w:r>
    </w:p>
    <w:p>
      <w:pPr>
        <w:spacing w:line="360" w:lineRule="auto"/>
        <w:ind w:firstLine="480"/>
      </w:pPr>
      <w:r>
        <w:t>因此，存在权重最好被理解为反归零边界。它不是奖赏，不是赦免，不是成功证明，也不是安慰万能药。它只是说：一个真实存在过的节点，可以被评价、被批评、被追责、被遗忘，却不能被准确地说成从未必要。</w:t>
      </w:r>
    </w:p>
    <w:p>
      <w:pPr>
        <w:spacing w:line="360" w:lineRule="auto"/>
        <w:ind w:firstLine="480"/>
      </w:pPr>
      <w:r>
        <w:t>在这个意义上，存在权重是本书从不可删除性走向意义、价值、伦理和安顿问题的桥梁。它足够低，因而不冒充终极价值；也足够坚硬，因而能抵抗现代耗材化归零逻辑。</w:t>
      </w:r>
    </w:p>
    <w:p>
      <w:pPr>
        <w:pStyle w:val="Title"/>
      </w:pPr>
      <w:r>
        <w:t>第四章：功能可替代与存在不可删除</w:t>
      </w:r>
    </w:p>
    <w:p>
      <w:pPr>
        <w:pStyle w:val="Heading1"/>
      </w:pPr>
      <w:r>
        <w:t>一、现代耗材感的来源</w:t>
      </w:r>
    </w:p>
    <w:p>
      <w:pPr>
        <w:spacing w:line="360" w:lineRule="auto"/>
        <w:ind w:firstLine="480"/>
      </w:pPr>
      <w:r>
        <w:t>现代人之所以容易产生耗材感，并不是因为他真的可以被从世界中无损删除，而是因为现代社会越来越习惯用功能语言描述人。</w:t>
      </w:r>
    </w:p>
    <w:p>
      <w:pPr>
        <w:spacing w:line="360" w:lineRule="auto"/>
        <w:ind w:firstLine="480"/>
      </w:pPr>
      <w:r>
        <w:t>在组织中，一个人是岗位、绩效、产出、成本、效率、可管理性；在市场中，一个人是购买力、信用、标签、消费偏好；在数字系统中，一个人是画像、数据、流量、点击和风险模型；在社会比较中，一个人是学历、收入、房产、职位和排名。</w:t>
      </w:r>
    </w:p>
    <w:p>
      <w:pPr>
        <w:spacing w:line="360" w:lineRule="auto"/>
        <w:ind w:firstLine="480"/>
      </w:pPr>
      <w:r>
        <w:t>这些描述都不是完全虚假的。它们确实能在某些系统中提高管理效率、分配资源、进行协作和预测行为。</w:t>
      </w:r>
    </w:p>
    <w:p>
      <w:pPr>
        <w:spacing w:line="360" w:lineRule="auto"/>
        <w:ind w:firstLine="480"/>
      </w:pPr>
      <w:r>
        <w:t>但问题在于，功能描述一旦占据主导，就容易遮蔽具体生命本身。人被不断简化为某个系统中的作用，久而久之，他也开始以系统的语言理解自己。</w:t>
      </w:r>
    </w:p>
    <w:p>
      <w:pPr>
        <w:spacing w:line="360" w:lineRule="auto"/>
        <w:ind w:firstLine="480"/>
      </w:pPr>
      <w:r>
        <w:t>当一个人只以岗位理解自己，一旦岗位可替代，他就会觉得自己可替代；当一个人只以绩效理解自己，一旦绩效不足，他就会觉得自己低价值；当一个人只以社会排名理解自己，一旦排名落后，他就会觉得自己失败。</w:t>
      </w:r>
    </w:p>
    <w:p>
      <w:pPr>
        <w:spacing w:line="360" w:lineRule="auto"/>
        <w:ind w:firstLine="480"/>
      </w:pPr>
      <w:r>
        <w:t>耗材感正是这样产生的：个体把系统对功能的评价，误认为世界对自身存在的最终评价。</w:t>
      </w:r>
    </w:p>
    <w:p>
      <w:pPr>
        <w:spacing w:line="360" w:lineRule="auto"/>
        <w:ind w:firstLine="480"/>
      </w:pPr>
      <w:r>
        <w:t>耗材感不是单纯的压力，也不是普通的自卑。压力可以来自任务过重，自卑可以来自比较失败，而耗材感更深一层：它让人觉得自己不是一个具体生命，而是某个系统里随时可以换掉的零件。</w:t>
      </w:r>
    </w:p>
    <w:p>
      <w:pPr>
        <w:spacing w:line="360" w:lineRule="auto"/>
        <w:ind w:firstLine="480"/>
      </w:pPr>
      <w:r>
        <w:t>在这种感受中，人不是先被他人否定，而是逐渐学会用系统语言否定自己。他会问：我还有没有产出？我还有没有市场？我是否值得投入？我是否被需要？如果答案是否定的，他便进一步问：我是不是没有存在的理由？</w:t>
      </w:r>
    </w:p>
    <w:p>
      <w:pPr>
        <w:spacing w:line="360" w:lineRule="auto"/>
        <w:ind w:firstLine="480"/>
      </w:pPr>
      <w:r>
        <w:t>全域不可删除论要指出，这最后一步是错误的。一个人可以在某个系统中暂时失去功能位置，但这不能推出他作为具体生命在当前世界线中可以被无损删除。</w:t>
      </w:r>
    </w:p>
    <w:p>
      <w:pPr>
        <w:pStyle w:val="Heading1"/>
      </w:pPr>
      <w:r>
        <w:t>二、功能可替代性的合理范围</w:t>
      </w:r>
    </w:p>
    <w:p>
      <w:pPr>
        <w:spacing w:line="360" w:lineRule="auto"/>
        <w:ind w:firstLine="480"/>
      </w:pPr>
      <w:r>
        <w:t>全域不可删除论并不否认功能可替代性。</w:t>
      </w:r>
    </w:p>
    <w:p>
      <w:pPr>
        <w:spacing w:line="360" w:lineRule="auto"/>
        <w:ind w:firstLine="480"/>
      </w:pPr>
      <w:r>
        <w:t>一个岗位确实可以换人，一个任务确实可以交接，一个组织确实可以在某个人离开后继续运转，一个社会也确实不会因为某个普通个体的退出而立即停止运行。</w:t>
      </w:r>
    </w:p>
    <w:p>
      <w:pPr>
        <w:spacing w:line="360" w:lineRule="auto"/>
        <w:ind w:firstLine="480"/>
      </w:pPr>
      <w:r>
        <w:t>功能可替代性是社会协作能够持续的条件之一。如果每一个岗位都绝对不可替换，社会系统将无法稳定运行。</w:t>
      </w:r>
    </w:p>
    <w:p>
      <w:pPr>
        <w:spacing w:line="360" w:lineRule="auto"/>
        <w:ind w:firstLine="480"/>
      </w:pPr>
      <w:r>
        <w:t>因此，问题不在于承认功能可替代性，而在于是否越过它的边界。</w:t>
      </w:r>
    </w:p>
    <w:p>
      <w:pPr>
        <w:spacing w:line="360" w:lineRule="auto"/>
        <w:ind w:firstLine="480"/>
      </w:pPr>
      <w:r>
        <w:t>功能可替代性只说明：在某个特定系统、特定任务、特定角色中，某个人的功能可以由他者承担。它并不说明：这个具体生命在全域因果中的存在位置可以被无损删除。</w:t>
      </w:r>
    </w:p>
    <w:p>
      <w:pPr>
        <w:spacing w:line="360" w:lineRule="auto"/>
        <w:ind w:firstLine="480"/>
      </w:pPr>
      <w:r>
        <w:t>因此，功能评价可以判断效率、产出、匹配度和风险，但不能越界为存在审判。功能可替代性与存在不可删除性分属不同层面；承认前者，不等于接受后者被归零。</w:t>
      </w:r>
    </w:p>
    <w:p>
      <w:pPr>
        <w:spacing w:line="360" w:lineRule="auto"/>
        <w:ind w:firstLine="480"/>
      </w:pPr>
      <w:r>
        <w:t>社会系统必须允许功能交接。医生可以轮班，教师可以更换，工程师可以接手前人的代码，公务系统可以在人员流动中继续运行。若没有这种可替代性，任何人的离开都会造成系统崩溃。</w:t>
      </w:r>
    </w:p>
    <w:p>
      <w:pPr>
        <w:spacing w:line="360" w:lineRule="auto"/>
        <w:ind w:firstLine="480"/>
      </w:pPr>
      <w:r>
        <w:t>但系统延续不是存在删除。一个医生被另一位医生接替，不等于前一位医生从病人、同事、家庭和自身生命路径中被抹除；一个教师离开课堂，不等于他曾经说过的话、形成过的关系和留下的影响全部归零。</w:t>
      </w:r>
    </w:p>
    <w:p>
      <w:pPr>
        <w:spacing w:line="360" w:lineRule="auto"/>
        <w:ind w:firstLine="480"/>
      </w:pPr>
      <w:r>
        <w:t>功能可替代性是局部系统的运行机制，存在不可删除性是当前世界线的结构事实。二者都可以成立，但不能互相替代。</w:t>
      </w:r>
    </w:p>
    <w:p>
      <w:pPr>
        <w:pStyle w:val="Heading1"/>
      </w:pPr>
      <w:r>
        <w:t>三、从功能可替代到存在可删除的偷换</w:t>
      </w:r>
    </w:p>
    <w:p>
      <w:pPr>
        <w:spacing w:line="360" w:lineRule="auto"/>
        <w:ind w:firstLine="480"/>
      </w:pPr>
      <w:r>
        <w:t>现代耗材化的核心错误，是把功能可替代性误推为存在可删除性。</w:t>
      </w:r>
    </w:p>
    <w:p>
      <w:pPr>
        <w:spacing w:line="360" w:lineRule="auto"/>
        <w:ind w:firstLine="480"/>
      </w:pPr>
      <w:r>
        <w:t>它的隐含推理是：如果你的岗位可以被别人替代，那么你这个人就是可替代的；如果你的产出不够高，那么你的存在价值就降低；如果你没有被系统需要，那么你就接近于无用。</w:t>
      </w:r>
    </w:p>
    <w:p>
      <w:pPr>
        <w:spacing w:line="360" w:lineRule="auto"/>
        <w:ind w:firstLine="480"/>
      </w:pPr>
      <w:r>
        <w:t>这个推理看似自然，实则跨越了两个完全不同的层面。</w:t>
      </w:r>
    </w:p>
    <w:p>
      <w:pPr>
        <w:spacing w:line="360" w:lineRule="auto"/>
        <w:ind w:firstLine="480"/>
      </w:pPr>
      <w:r>
        <w:t>功能层面讨论的是某个社会系统能否继续完成任务；存在层面讨论的是一个具体生命是否已经进入当前世界线，是否可以被从世界中无损删除。</w:t>
      </w:r>
    </w:p>
    <w:p>
      <w:pPr>
        <w:spacing w:line="360" w:lineRule="auto"/>
        <w:ind w:firstLine="480"/>
      </w:pPr>
      <w:r>
        <w:t>一个人可以在岗位上被替代，但不能在世界线中被无损删除。</w:t>
      </w:r>
    </w:p>
    <w:p>
      <w:pPr>
        <w:spacing w:line="360" w:lineRule="auto"/>
        <w:ind w:firstLine="480"/>
      </w:pPr>
      <w:r>
        <w:t>这是全域不可删除论对耗材化逻辑的核心反驳。</w:t>
      </w:r>
    </w:p>
    <w:p>
      <w:pPr>
        <w:spacing w:line="360" w:lineRule="auto"/>
        <w:ind w:firstLine="480"/>
      </w:pPr>
      <w:r>
        <w:t>全域不可删除论反对局部评价冒充全域裁决。公司可以判断岗位表现，但不能推出一个人存在可删除；绩效排名可以比较贡献，但不能把任何人判定为世界线之外的冗余。</w:t>
      </w:r>
    </w:p>
    <w:p>
      <w:pPr>
        <w:spacing w:line="360" w:lineRule="auto"/>
        <w:ind w:firstLine="480"/>
      </w:pPr>
      <w:r>
        <w:t>这个偷换之所以危险，是因为它常常发生得很隐蔽。没有人直接说“你不是人”，而是说“你的性价比不高”“你的产出不够”“你的位置可以优化”“你的数据不够好”。这些话在管理语境中也许有其意义，但当它们进入主体自我理解，就会变成一种存在性羞辱。</w:t>
      </w:r>
    </w:p>
    <w:p>
      <w:pPr>
        <w:spacing w:line="360" w:lineRule="auto"/>
        <w:ind w:firstLine="480"/>
      </w:pPr>
      <w:r>
        <w:t>于是，一个具体的人开始把自己理解为成本项、风险项、低效项、冗余项。他不再只是面对一次评价失败，而是面对一种自我归零：如果系统不需要我，我是否就没有存在重量？</w:t>
      </w:r>
    </w:p>
    <w:p>
      <w:pPr>
        <w:spacing w:line="360" w:lineRule="auto"/>
        <w:ind w:firstLine="480"/>
      </w:pPr>
      <w:r>
        <w:t>本理论要切断的，正是这条推理链。系统可以不需要你的某项功能，但不能因此判定你从未进入世界线；岗位可以被替代，但生命位置不能被替代；局部评价可以失败，但存在不能归零。</w:t>
      </w:r>
    </w:p>
    <w:p>
      <w:pPr>
        <w:pStyle w:val="Heading1"/>
      </w:pPr>
      <w:r>
        <w:t>四、耗材与人的区别</w:t>
      </w:r>
    </w:p>
    <w:p>
      <w:pPr>
        <w:spacing w:line="360" w:lineRule="auto"/>
        <w:ind w:firstLine="480"/>
      </w:pPr>
      <w:r>
        <w:t>耗材的本质，是可被无损替换。</w:t>
      </w:r>
    </w:p>
    <w:p>
      <w:pPr>
        <w:spacing w:line="360" w:lineRule="auto"/>
        <w:ind w:firstLine="480"/>
      </w:pPr>
      <w:r>
        <w:t>一颗标准螺丝坏了，换上一颗相同规格的螺丝，系统大体保持不变；一张纸用完了，换一张纸，功能继续；一块电池耗尽了，换一块电池，设备继续运行。</w:t>
      </w:r>
    </w:p>
    <w:p>
      <w:pPr>
        <w:spacing w:line="360" w:lineRule="auto"/>
        <w:ind w:firstLine="480"/>
      </w:pPr>
      <w:r>
        <w:t>耗材之所以是耗材，是因为它在特定功能系统中被抽象为规格、数量和用途。</w:t>
      </w:r>
    </w:p>
    <w:p>
      <w:pPr>
        <w:spacing w:line="360" w:lineRule="auto"/>
        <w:ind w:firstLine="480"/>
      </w:pPr>
      <w:r>
        <w:t>但人不是这样。</w:t>
      </w:r>
    </w:p>
    <w:p>
      <w:pPr>
        <w:spacing w:line="360" w:lineRule="auto"/>
        <w:ind w:firstLine="480"/>
      </w:pPr>
      <w:r>
        <w:t>一个人的生命不是单纯由功能组成。他有具体的出生、关系、记忆、感受、错误、痛苦、语言、沉默、时间和位置。他不是某个系统规格的复制品，而是当前世界线中独一的因果节点。</w:t>
      </w:r>
    </w:p>
    <w:p>
      <w:pPr>
        <w:spacing w:line="360" w:lineRule="auto"/>
        <w:ind w:firstLine="480"/>
      </w:pPr>
      <w:r>
        <w:t>即使两个人在岗位上能完成同样任务，他们也不是同一个世界线节点。</w:t>
      </w:r>
    </w:p>
    <w:p>
      <w:pPr>
        <w:spacing w:line="360" w:lineRule="auto"/>
        <w:ind w:firstLine="480"/>
      </w:pPr>
      <w:r>
        <w:t>因此，人可以在功能层面被替岗，但不能在存在层面被无损删除。</w:t>
      </w:r>
    </w:p>
    <w:p>
      <w:pPr>
        <w:spacing w:line="360" w:lineRule="auto"/>
        <w:ind w:firstLine="480"/>
      </w:pPr>
      <w:r>
        <w:t>耗材可以在规格相同时被替换，因为系统只关心它的功能输出。人即使功能相似，也携带不同的过去、关系、身体、语言、创伤、选择和被选择。</w:t>
      </w:r>
    </w:p>
    <w:p>
      <w:pPr>
        <w:spacing w:line="360" w:lineRule="auto"/>
        <w:ind w:firstLine="480"/>
      </w:pPr>
      <w:r>
        <w:t>两个员工可能写出相同格式的报告，但他们不是同一个人；两个护理者可能完成同样流程，但他们与被照顾者之间形成的语气、耐心、眼神和信任并不相同；两个朋友可能提供相似帮助，但他们在一段生命中的位置不能互换。</w:t>
      </w:r>
    </w:p>
    <w:p>
      <w:pPr>
        <w:spacing w:line="360" w:lineRule="auto"/>
        <w:ind w:firstLine="480"/>
      </w:pPr>
      <w:r>
        <w:t>这不是要否认人在社会中承担功能，而是要说明：功能只是人的一个层面。把人只理解为功能，就会把人的世界线位置、关系厚度和主体经验全部压扁。</w:t>
      </w:r>
    </w:p>
    <w:p>
      <w:pPr>
        <w:spacing w:line="360" w:lineRule="auto"/>
        <w:ind w:firstLine="480"/>
      </w:pPr>
      <w:r>
        <w:t>耗材没有第一人称的受损经验，人有。耗材不会因被替换而理解自己被归零，人会。耗材不会在评价中产生羞辱、恐惧、虚无和反抗，人会。正因为人会理解自身处境，人不是耗材这一命题才具有哲学和伦理重量。</w:t>
      </w:r>
    </w:p>
    <w:p>
      <w:pPr>
        <w:pStyle w:val="Heading1"/>
      </w:pPr>
      <w:r>
        <w:t>五、为什么“人不是耗材”不是鸡汤</w:t>
      </w:r>
    </w:p>
    <w:p>
      <w:pPr>
        <w:spacing w:line="360" w:lineRule="auto"/>
        <w:ind w:firstLine="480"/>
      </w:pPr>
      <w:r>
        <w:t>“人不是耗材”很容易被误解成一句安慰话。</w:t>
      </w:r>
    </w:p>
    <w:p>
      <w:pPr>
        <w:spacing w:line="360" w:lineRule="auto"/>
        <w:ind w:firstLine="480"/>
      </w:pPr>
      <w:r>
        <w:t>但在全域不可删除论中，它不是一句情绪安慰，而是一个概念纠错。</w:t>
      </w:r>
    </w:p>
    <w:p>
      <w:pPr>
        <w:spacing w:line="360" w:lineRule="auto"/>
        <w:ind w:firstLine="480"/>
      </w:pPr>
      <w:r>
        <w:t>它并不说每个人都很成功，不说每个人都被爱，不说每个人都伟大，也不说每个人都在社会评价中拥有高位置。</w:t>
      </w:r>
    </w:p>
    <w:p>
      <w:pPr>
        <w:spacing w:line="360" w:lineRule="auto"/>
        <w:ind w:firstLine="480"/>
      </w:pPr>
      <w:r>
        <w:t>它只说：把一个人的功能可替代性推导为他的存在可删除性，是错误的。</w:t>
      </w:r>
    </w:p>
    <w:p>
      <w:pPr>
        <w:spacing w:line="360" w:lineRule="auto"/>
        <w:ind w:firstLine="480"/>
      </w:pPr>
      <w:r>
        <w:t>如果一个人问：我是不是可以被岗位替代？答案可能是，是。</w:t>
      </w:r>
    </w:p>
    <w:p>
      <w:pPr>
        <w:spacing w:line="360" w:lineRule="auto"/>
        <w:ind w:firstLine="480"/>
      </w:pPr>
      <w:r>
        <w:t>如果他继续问：所以我这个人是不是可以从世界中被无损删除？答案是否定的。</w:t>
      </w:r>
    </w:p>
    <w:p>
      <w:pPr>
        <w:spacing w:line="360" w:lineRule="auto"/>
        <w:ind w:firstLine="480"/>
      </w:pPr>
      <w:r>
        <w:t>“人不是耗材”的理论含义，正在于这两个问题不能混为一谈。</w:t>
      </w:r>
    </w:p>
    <w:p>
      <w:pPr>
        <w:spacing w:line="360" w:lineRule="auto"/>
        <w:ind w:firstLine="480"/>
      </w:pPr>
      <w:r>
        <w:t>鸡汤通常试图直接安慰主体：你很棒，你值得被爱，你一定会成功，你会被世界温柔以待。全域不可删除论不作这些承诺。它不保证一个人会成功，不保证他会被理解，也不保证现实会补偿他。</w:t>
      </w:r>
    </w:p>
    <w:p>
      <w:pPr>
        <w:spacing w:line="360" w:lineRule="auto"/>
        <w:ind w:firstLine="480"/>
      </w:pPr>
      <w:r>
        <w:t>它的力量更低，也更冷静。它只指出：即使你不成功、不高产、不被看见、不被岗位需要，你也不能被从当前世界线中无损删除。</w:t>
      </w:r>
    </w:p>
    <w:p>
      <w:pPr>
        <w:spacing w:line="360" w:lineRule="auto"/>
        <w:ind w:firstLine="480"/>
      </w:pPr>
      <w:r>
        <w:t>所以，“人不是耗材”不是情绪鼓励，而是边界判断。它不是把每个人抬高为伟人，而是拒绝把任何具体生命压低为零。</w:t>
      </w:r>
    </w:p>
    <w:p>
      <w:pPr>
        <w:spacing w:line="360" w:lineRule="auto"/>
        <w:ind w:firstLine="480"/>
      </w:pPr>
      <w:r>
        <w:t>这也解释了为什么本理论既可以安顿某些痛苦，又不能替代现实帮助。一个人不是耗材，并不意味着他不需要工资、医疗、关系、制度保护和社会承认。恰恰因为他不是耗材，他才更有理由争取这些现实条件。</w:t>
      </w:r>
    </w:p>
    <w:p>
      <w:pPr>
        <w:pStyle w:val="Heading1"/>
      </w:pPr>
      <w:r>
        <w:t>六、结果价值的裹挟</w:t>
      </w:r>
    </w:p>
    <w:p>
      <w:pPr>
        <w:spacing w:line="360" w:lineRule="auto"/>
        <w:ind w:firstLine="480"/>
      </w:pPr>
      <w:r>
        <w:t>耗材化还常常与结果价值绑定。</w:t>
      </w:r>
    </w:p>
    <w:p>
      <w:pPr>
        <w:spacing w:line="360" w:lineRule="auto"/>
        <w:ind w:firstLine="480"/>
      </w:pPr>
      <w:r>
        <w:t>现代社会倾向于以结果评价人：成功者有价值，失败者价值降低；高产者有价值，低产者价值降低；被看见者有价值，沉默者价值降低。</w:t>
      </w:r>
    </w:p>
    <w:p>
      <w:pPr>
        <w:spacing w:line="360" w:lineRule="auto"/>
        <w:ind w:firstLine="480"/>
      </w:pPr>
      <w:r>
        <w:t>这种评价方式在局部实践中有其作用，但如果它被提升为对一个人存在本身的最终审判，就会造成严重扭曲。</w:t>
      </w:r>
    </w:p>
    <w:p>
      <w:pPr>
        <w:spacing w:line="360" w:lineRule="auto"/>
        <w:ind w:firstLine="480"/>
      </w:pPr>
      <w:r>
        <w:t>一个人努力过却失败，并不意味着他作为具体存在可以归零。一个人没有留下显性成就，并不意味着他没有进入世界线。一个人没有被历史记住，并不意味着他从未参与当前世界的形成。</w:t>
      </w:r>
    </w:p>
    <w:p>
      <w:pPr>
        <w:spacing w:line="360" w:lineRule="auto"/>
        <w:ind w:firstLine="480"/>
      </w:pPr>
      <w:r>
        <w:t>失败不等于无价值，未被记住不等于可被删除。</w:t>
      </w:r>
    </w:p>
    <w:p>
      <w:pPr>
        <w:spacing w:line="360" w:lineRule="auto"/>
        <w:ind w:firstLine="480"/>
      </w:pPr>
      <w:r>
        <w:t>结果评价的问题，不在于它评价结果，而在于它常常把结果反推为存在等级。一个项目失败了，主体就被理解为失败者；一次考试落后了，整个人就被理解为低价值；一段关系破裂了，主体就开始怀疑自己是否不值得被爱。</w:t>
      </w:r>
    </w:p>
    <w:p>
      <w:pPr>
        <w:spacing w:line="360" w:lineRule="auto"/>
        <w:ind w:firstLine="480"/>
      </w:pPr>
      <w:r>
        <w:t>结果当然重要。失败会带来后果，低产会影响组织，错误会造成损失。本理论并不取消结果责任。</w:t>
      </w:r>
    </w:p>
    <w:p>
      <w:pPr>
        <w:spacing w:line="360" w:lineRule="auto"/>
        <w:ind w:firstLine="480"/>
      </w:pPr>
      <w:r>
        <w:t>但结果不能垄断存在判断。一个人可以为失败负责，可以修正错误，可以承担后果，却不能因为结果不好而被判定为世界线之外的空白。</w:t>
      </w:r>
    </w:p>
    <w:p>
      <w:pPr>
        <w:spacing w:line="360" w:lineRule="auto"/>
        <w:ind w:firstLine="480"/>
      </w:pPr>
      <w:r>
        <w:t>结果价值的裹挟，往往使人把“我做得不好”偷换成“我这个人没有重量”。全域不可删除论要把这两句话重新拆开。</w:t>
      </w:r>
    </w:p>
    <w:p>
      <w:pPr>
        <w:pStyle w:val="Heading1"/>
      </w:pPr>
      <w:r>
        <w:t>七、功能评价的必要性与限度</w:t>
      </w:r>
    </w:p>
    <w:p>
      <w:pPr>
        <w:spacing w:line="360" w:lineRule="auto"/>
        <w:ind w:firstLine="480"/>
      </w:pPr>
      <w:r>
        <w:t>全域不可删除论并不要求社会放弃一切功能评价。</w:t>
      </w:r>
    </w:p>
    <w:p>
      <w:pPr>
        <w:spacing w:line="360" w:lineRule="auto"/>
        <w:ind w:firstLine="480"/>
      </w:pPr>
      <w:r>
        <w:t>现实生活中，组织需要判断谁适合某个岗位，医院需要判断药物是否有效，学校需要判断学习成果，国家需要进行资源配置。功能评价在局部系统中不可避免。</w:t>
      </w:r>
    </w:p>
    <w:p>
      <w:pPr>
        <w:spacing w:line="360" w:lineRule="auto"/>
        <w:ind w:firstLine="480"/>
      </w:pPr>
      <w:r>
        <w:t>问题在于，功能评价必须知道自己的限度。</w:t>
      </w:r>
    </w:p>
    <w:p>
      <w:pPr>
        <w:spacing w:line="360" w:lineRule="auto"/>
        <w:ind w:firstLine="480"/>
      </w:pPr>
      <w:r>
        <w:t>因此，本理论反对的不是评价，而是评价越界；反对的不是岗位替换，而是把岗位替换伪装成存在删除。</w:t>
      </w:r>
    </w:p>
    <w:p>
      <w:pPr>
        <w:spacing w:line="360" w:lineRule="auto"/>
        <w:ind w:firstLine="480"/>
      </w:pPr>
      <w:r>
        <w:t>它可以评价一个人在某个角色中的表现，却不能因此裁定这个人的存在是否可删除；它可以判断一个任务是否完成，却不能由此决定一个具体生命是否有存在权重；它可以进行资源排序，却不能把排序结果伪装成宇宙价值等级。</w:t>
      </w:r>
    </w:p>
    <w:p>
      <w:pPr>
        <w:spacing w:line="360" w:lineRule="auto"/>
        <w:ind w:firstLine="480"/>
      </w:pPr>
      <w:r>
        <w:t>功能评价可以存在，但不能越界成为存在审判。</w:t>
      </w:r>
    </w:p>
    <w:p>
      <w:pPr>
        <w:spacing w:line="360" w:lineRule="auto"/>
        <w:ind w:firstLine="480"/>
      </w:pPr>
      <w:r>
        <w:t>这一原则是本理论在功能评价问题上的核心防线：局部评价可以判断功能，不能审判存在。组织可以评价岗位表现、效率、成本和风险，但不能把这些评价扩大成“这个人是废料”或“这个人存在可删除”。评价框架必须暴露自己的边界，不能隐藏自身局限而伪装成终极存在审判。</w:t>
      </w:r>
    </w:p>
    <w:p>
      <w:pPr>
        <w:spacing w:line="360" w:lineRule="auto"/>
        <w:ind w:firstLine="480"/>
      </w:pPr>
      <w:r>
        <w:t>一个成熟社会并不是没有评价的社会，而是知道评价边界的社会。它可以说某人不适合某岗位，但不能因此剥夺其存在尊严；可以说某项任务失败，但不能把失败者判定为废料；可以进行资源配置，但不能把资源排序解释成生命排序。</w:t>
      </w:r>
    </w:p>
    <w:p>
      <w:pPr>
        <w:spacing w:line="360" w:lineRule="auto"/>
        <w:ind w:firstLine="480"/>
      </w:pPr>
      <w:r>
        <w:t>同样，主体也需要学会识别评价边界。一个人被某个系统否定，不等于被世界线否定；被某个共同体忽视，不等于从现实中归零；在某个阶段功能受损，不等于整个存在可删除。</w:t>
      </w:r>
    </w:p>
    <w:p>
      <w:pPr>
        <w:spacing w:line="360" w:lineRule="auto"/>
        <w:ind w:firstLine="480"/>
      </w:pPr>
      <w:r>
        <w:t>功能评价如果守住边界，可以服务协作；如果越界，就会制造耗材化。</w:t>
      </w:r>
    </w:p>
    <w:p>
      <w:pPr>
        <w:pStyle w:val="Heading1"/>
      </w:pPr>
      <w:r>
        <w:t>八、本章小结</w:t>
      </w:r>
    </w:p>
    <w:p>
      <w:pPr>
        <w:spacing w:line="360" w:lineRule="auto"/>
        <w:ind w:firstLine="480"/>
      </w:pPr>
      <w:r>
        <w:t>功能可替代与存在不可删除，是全域不可删除论必须反复区分的两个层面。</w:t>
      </w:r>
    </w:p>
    <w:p>
      <w:pPr>
        <w:spacing w:line="360" w:lineRule="auto"/>
        <w:ind w:firstLine="480"/>
      </w:pPr>
      <w:r>
        <w:t>功能可替代性发生在岗位、任务、组织、市场和社会角色中；存在不可删除发生在当前世界线的因果结构中。</w:t>
      </w:r>
    </w:p>
    <w:p>
      <w:pPr>
        <w:spacing w:line="360" w:lineRule="auto"/>
        <w:ind w:firstLine="480"/>
      </w:pPr>
      <w:r>
        <w:t>现代耗材化的错误，不是承认功能可替代，而是把功能可替代误推为存在可删除。</w:t>
      </w:r>
    </w:p>
    <w:p>
      <w:pPr>
        <w:spacing w:line="360" w:lineRule="auto"/>
        <w:ind w:firstLine="480"/>
      </w:pPr>
      <w:r>
        <w:t>人不是耗材，并不是说人永远不可被替岗，而是说具体生命不能被从世界中无损删除。</w:t>
      </w:r>
    </w:p>
    <w:p>
      <w:pPr>
        <w:spacing w:line="360" w:lineRule="auto"/>
        <w:ind w:firstLine="480"/>
      </w:pPr>
      <w:r>
        <w:t>一个人可以在社会里被替岗，但不能从世界里被无损删除。</w:t>
      </w:r>
    </w:p>
    <w:p>
      <w:pPr>
        <w:spacing w:line="360" w:lineRule="auto"/>
        <w:ind w:firstLine="480"/>
      </w:pPr>
      <w:r>
        <w:t>功能评价可以存在，但不能越界成为存在审判。全域不可删除论反对局部评价冒充全域裁决。</w:t>
      </w:r>
    </w:p>
    <w:p>
      <w:pPr>
        <w:spacing w:line="360" w:lineRule="auto"/>
        <w:ind w:firstLine="480"/>
      </w:pPr>
      <w:r>
        <w:t>本章的核心不是取消组织、市场和社会系统的功能判断，而是限制它们的扩张。岗位可以评价岗位，绩效可以评价绩效，市场可以评价交易能力，但它们不能把局部评价伪装成对一个具体生命的最终存在判决。</w:t>
      </w:r>
    </w:p>
    <w:p>
      <w:pPr>
        <w:spacing w:line="360" w:lineRule="auto"/>
        <w:ind w:firstLine="480"/>
      </w:pPr>
      <w:r>
        <w:t>因此，反耗材化不是反功能，而是反归零；不是说人没有功能，而是说人不等于功能；不是说人永远不能被替代，而是说替代功能不等于删除存在。</w:t>
      </w:r>
    </w:p>
    <w:p>
      <w:pPr>
        <w:pStyle w:val="Title"/>
      </w:pPr>
      <w:r>
        <w:t>第五章：普通人与伟人</w:t>
      </w:r>
    </w:p>
    <w:p>
      <w:pPr>
        <w:pStyle w:val="Heading1"/>
      </w:pPr>
      <w:r>
        <w:t>一、伟人史观的局限</w:t>
      </w:r>
    </w:p>
    <w:p>
      <w:pPr>
        <w:spacing w:line="360" w:lineRule="auto"/>
        <w:ind w:firstLine="480"/>
      </w:pPr>
      <w:r>
        <w:t>人类历史叙事天然倾向于记住显性节点。</w:t>
      </w:r>
    </w:p>
    <w:p>
      <w:pPr>
        <w:spacing w:line="360" w:lineRule="auto"/>
        <w:ind w:firstLine="480"/>
      </w:pPr>
      <w:r>
        <w:t>帝王、将相、思想家、科学家、革命者、艺术家、发明者，他们的名字被写进史书，成为时代的标记。于是人们很容易形成一种直觉：历史是由少数伟人推动的，普通人只是背景。</w:t>
      </w:r>
    </w:p>
    <w:p>
      <w:pPr>
        <w:spacing w:line="360" w:lineRule="auto"/>
        <w:ind w:firstLine="480"/>
      </w:pPr>
      <w:r>
        <w:t>这种直觉并非完全错误。伟人确实常常在显性层面改变历史路径。牛顿改变科学史，柏拉图影响哲学传统，秦始皇重塑中国政治格局，瓦特与工业革命叙事密切相连。若只讨论可见成果、制度转折、知识创造和文明记忆，伟人与普通人之间当然存在巨大差异。</w:t>
      </w:r>
    </w:p>
    <w:p>
      <w:pPr>
        <w:spacing w:line="360" w:lineRule="auto"/>
        <w:ind w:firstLine="480"/>
      </w:pPr>
      <w:r>
        <w:t>问题在于，伟人史观容易把“被历史照亮的节点”误认为“历史生成的唯一原因”。它把后世叙事中最明亮的名字抽离出来，再反过来把其余人压缩成背景、群众、材料或时代空气。</w:t>
      </w:r>
    </w:p>
    <w:p>
      <w:pPr>
        <w:spacing w:line="360" w:lineRule="auto"/>
        <w:ind w:firstLine="480"/>
      </w:pPr>
      <w:r>
        <w:t>全域不可删除论并不否认伟人的显性影响，也不试图把伟人降格为普通节点。它反对的是另一种误推：因为某些人更可见、更有贡献，所以那些不可见的人就可以从世界线中被无损删除。</w:t>
      </w:r>
    </w:p>
    <w:p>
      <w:pPr>
        <w:spacing w:line="360" w:lineRule="auto"/>
        <w:ind w:firstLine="480"/>
      </w:pPr>
      <w:r>
        <w:t>历史叙事可以选择重点，但世界线不会只由重点构成。</w:t>
      </w:r>
    </w:p>
    <w:p>
      <w:pPr>
        <w:spacing w:line="360" w:lineRule="auto"/>
        <w:ind w:firstLine="480"/>
      </w:pPr>
      <w:r>
        <w:t>伟人史观的优势，是让历史获得清晰的叙事形状。没有显性节点，历史会变成一团难以把握的连续流。人们需要名字、事件、作品、制度和转折点来理解过去。</w:t>
      </w:r>
    </w:p>
    <w:p>
      <w:pPr>
        <w:spacing w:line="360" w:lineRule="auto"/>
        <w:ind w:firstLine="480"/>
      </w:pPr>
      <w:r>
        <w:t>但伟人史观的危险，是把叙事便利误认为本体结构。历史书为了讲述而聚焦某些名字，并不意味着世界线只由这些名字构成。被省略的人不是不存在，被压缩的日常不是空白，被归入“时代背景”的普通生命也不是可以无损删除的材料。</w:t>
      </w:r>
    </w:p>
    <w:p>
      <w:pPr>
        <w:spacing w:line="360" w:lineRule="auto"/>
        <w:ind w:firstLine="480"/>
      </w:pPr>
      <w:r>
        <w:t>因此，本章不是要取消伟人，而是要为伟人重新定位：伟人是显性节点，不是孤立源头；普通人是暗处因果，不是历史废料。</w:t>
      </w:r>
    </w:p>
    <w:p>
      <w:pPr>
        <w:pStyle w:val="Heading1"/>
      </w:pPr>
      <w:r>
        <w:t>二、显性贡献与因果必要性</w:t>
      </w:r>
    </w:p>
    <w:p>
      <w:pPr>
        <w:spacing w:line="360" w:lineRule="auto"/>
        <w:ind w:firstLine="480"/>
      </w:pPr>
      <w:r>
        <w:t>讨论普通人与伟人，首先要区分两个概念：显性贡献与因果必要性。</w:t>
      </w:r>
    </w:p>
    <w:p>
      <w:pPr>
        <w:spacing w:line="360" w:lineRule="auto"/>
        <w:ind w:firstLine="480"/>
      </w:pPr>
      <w:r>
        <w:t>显性贡献，指一个人在历史叙事、社会发展、制度变化、知识创造、技术进步或文化传播中形成的可见作用。它可以有大小，可以被比较，可以被记录，也可以被争议。一个科学家提出理论，一个政治家改变制度，一个作家留下作品，一个企业家组织生产，这些都属于显性贡献的范围。</w:t>
      </w:r>
    </w:p>
    <w:p>
      <w:pPr>
        <w:spacing w:line="360" w:lineRule="auto"/>
        <w:ind w:firstLine="480"/>
      </w:pPr>
      <w:r>
        <w:t>因果必要性，则指一个存在在当前世界线成立中的不可删除位置。它不以可见度为标准，也不以社会赞誉为标准，而以这个存在是否已经真实进入当前世界线为前提。只要一个存在已经进入现实因果链，它就不再是可以被任意抹去而不改变世界的空白。</w:t>
      </w:r>
    </w:p>
    <w:p>
      <w:pPr>
        <w:spacing w:line="360" w:lineRule="auto"/>
        <w:ind w:firstLine="480"/>
      </w:pPr>
      <w:r>
        <w:t>这两个概念不能混同。显性贡献回答的是：谁在某一评价框架中产生了更大的可见作用。因果必要性回答的是：当前世界线能否在删除某个真实节点之后仍然保持同一。前者是比较问题，后者是同一性问题。</w:t>
      </w:r>
    </w:p>
    <w:p>
      <w:pPr>
        <w:spacing w:line="360" w:lineRule="auto"/>
        <w:ind w:firstLine="480"/>
      </w:pPr>
      <w:r>
        <w:t>伟人通常拥有巨大的显性贡献；普通人通常没有同等程度的显性贡献。但这并不推出普通人在因果必要性上可以归零。一个人可能没有留下名字，却仍然参与了他人的出生、成长、劳动、语言、情感和行动链条。</w:t>
      </w:r>
    </w:p>
    <w:p>
      <w:pPr>
        <w:spacing w:line="360" w:lineRule="auto"/>
        <w:ind w:firstLine="480"/>
      </w:pPr>
      <w:r>
        <w:t>因此，本理论的判断不是“所有人的贡献一样大”，而是“任何真实进入当前世界线的人，都不能被视为完全多余”。</w:t>
      </w:r>
    </w:p>
    <w:p>
      <w:pPr>
        <w:spacing w:line="360" w:lineRule="auto"/>
        <w:ind w:firstLine="480"/>
      </w:pPr>
      <w:r>
        <w:t>显性贡献有大小，必要性没有多余。</w:t>
      </w:r>
    </w:p>
    <w:p>
      <w:pPr>
        <w:spacing w:line="360" w:lineRule="auto"/>
        <w:ind w:firstLine="480"/>
      </w:pPr>
      <w:r>
        <w:t>条件必要性不等于成就归属。普通人的存在条件参与了伟人得以出现的世界线，但伟人的具体成就仍需在相应评价框架中归属于伟人。功绩可以归属，贡献可以比较，但存在不能归零。</w:t>
      </w:r>
    </w:p>
    <w:p>
      <w:pPr>
        <w:spacing w:line="360" w:lineRule="auto"/>
        <w:ind w:firstLine="480"/>
      </w:pPr>
      <w:r>
        <w:t>如果不区分这两个概念，就会出现两种相反的错误。第一种错误是伟人崇拜：因为伟人贡献巨大，所以普通人只是材料。第二种错误是平均主义误读：因为普通人也不可删除，所以伟人与普通人的贡献完全一样。</w:t>
      </w:r>
    </w:p>
    <w:p>
      <w:pPr>
        <w:spacing w:line="360" w:lineRule="auto"/>
        <w:ind w:firstLine="480"/>
      </w:pPr>
      <w:r>
        <w:t>全域不可删除论同时拒绝这两种错误。它既承认贡献差异，也拒绝存在归零；既让伟人保有伟大，也让普通人不再被压成空白。</w:t>
      </w:r>
    </w:p>
    <w:p>
      <w:pPr>
        <w:pStyle w:val="Heading1"/>
      </w:pPr>
      <w:r>
        <w:t>三、牛顿父亲论证</w:t>
      </w:r>
    </w:p>
    <w:p>
      <w:pPr>
        <w:spacing w:line="360" w:lineRule="auto"/>
        <w:ind w:firstLine="480"/>
      </w:pPr>
      <w:r>
        <w:t>以牛顿为例。</w:t>
      </w:r>
    </w:p>
    <w:p>
      <w:pPr>
        <w:spacing w:line="360" w:lineRule="auto"/>
        <w:ind w:firstLine="480"/>
      </w:pPr>
      <w:r>
        <w:t>在现代科学史中，牛顿的地位极高。他的力学体系、万有引力思想和数学贡献，深刻影响了近代科学与现代技术体系。若从科学关系价值看，牛顿当然远高于其父亲、祖辈以及许多未被历史记录的普通人。</w:t>
      </w:r>
    </w:p>
    <w:p>
      <w:pPr>
        <w:spacing w:line="360" w:lineRule="auto"/>
        <w:ind w:firstLine="480"/>
      </w:pPr>
      <w:r>
        <w:t>但如果换一个问题：牛顿为什么能够存在？</w:t>
      </w:r>
    </w:p>
    <w:p>
      <w:pPr>
        <w:spacing w:line="360" w:lineRule="auto"/>
        <w:ind w:firstLine="480"/>
      </w:pPr>
      <w:r>
        <w:t>答案就不再只指向牛顿本人。牛顿的存在依赖其父母，父母又依赖更早的祖辈。再往前追溯，无数没有留下姓名的普通人，共同构成了牛顿得以出生、成长和进入历史的前置条件。</w:t>
      </w:r>
    </w:p>
    <w:p>
      <w:pPr>
        <w:spacing w:line="360" w:lineRule="auto"/>
        <w:ind w:firstLine="480"/>
      </w:pPr>
      <w:r>
        <w:t>因此，牛顿的父亲也许没有科学贡献，但他是牛顿存在链条中的不可删除节点。没有这个节点，后来的牛顿就不会以当前世界线中的方式出现。即使反事实世界中可能出现另一位科学家、另一套理论、另一种近代科学路径，那也已经不是由牛顿这一具体生命展开的当前世界线。</w:t>
      </w:r>
    </w:p>
    <w:p>
      <w:pPr>
        <w:spacing w:line="360" w:lineRule="auto"/>
        <w:ind w:firstLine="480"/>
      </w:pPr>
      <w:r>
        <w:t>牛顿改变了科学史，而牛顿的祖辈使牛顿成为可能。</w:t>
      </w:r>
    </w:p>
    <w:p>
      <w:pPr>
        <w:spacing w:line="360" w:lineRule="auto"/>
        <w:ind w:firstLine="480"/>
      </w:pPr>
      <w:r>
        <w:t>这并不是说牛顿父亲的科学贡献等于牛顿。二者在科学史上的显性贡献不可混为一谈。这里要说明的是另一个层面：在牛顿得以存在这一因果链条中，牛顿父亲不能被无损删除。</w:t>
      </w:r>
    </w:p>
    <w:p>
      <w:pPr>
        <w:spacing w:line="360" w:lineRule="auto"/>
        <w:ind w:firstLine="480"/>
      </w:pPr>
      <w:r>
        <w:t>这个论证的力量在于，它把问题从“谁更伟大”转换为“谁使当前世界线成为当前世界线”。前一个问题可以比较，后一个问题不能用贡献排行榜来替代。</w:t>
      </w:r>
    </w:p>
    <w:p>
      <w:pPr>
        <w:spacing w:line="360" w:lineRule="auto"/>
        <w:ind w:firstLine="480"/>
      </w:pPr>
      <w:r>
        <w:t>如果有人说，牛顿父亲没有提出力学体系，所以他在科学史上不如牛顿，这完全可以成立。如果有人进一步说，因此牛顿父亲在当前世界线中可以归零，这就越界了。</w:t>
      </w:r>
    </w:p>
    <w:p>
      <w:pPr>
        <w:spacing w:line="360" w:lineRule="auto"/>
        <w:ind w:firstLine="480"/>
      </w:pPr>
      <w:r>
        <w:t>科学史评价的是科学贡献，世界线同一性评价的是当前世界能否在删除某个真实节点后仍然保持自身。牛顿父亲不是科学史上的牛顿，但他是牛顿得以成为牛顿的不可删除条件之一。</w:t>
      </w:r>
    </w:p>
    <w:p>
      <w:pPr>
        <w:pStyle w:val="Heading1"/>
      </w:pPr>
      <w:r>
        <w:t>四、柏拉图父亲论证</w:t>
      </w:r>
    </w:p>
    <w:p>
      <w:pPr>
        <w:spacing w:line="360" w:lineRule="auto"/>
        <w:ind w:firstLine="480"/>
      </w:pPr>
      <w:r>
        <w:t>柏拉图也是类似例子。</w:t>
      </w:r>
    </w:p>
    <w:p>
      <w:pPr>
        <w:spacing w:line="360" w:lineRule="auto"/>
        <w:ind w:firstLine="480"/>
      </w:pPr>
      <w:r>
        <w:t>西方哲学史记住柏拉图，因为他的思想、著作和学园传统深刻影响后世。但柏拉图并不是凭空降临历史。</w:t>
      </w:r>
    </w:p>
    <w:p>
      <w:pPr>
        <w:spacing w:line="360" w:lineRule="auto"/>
        <w:ind w:firstLine="480"/>
      </w:pPr>
      <w:r>
        <w:t>没有柏拉图的父母，就没有柏拉图；没有柏拉图父母各自的父母，也没有柏拉图。再往前，许多普通人共同构成了柏拉图得以出现的生物、家庭、语言、城邦和文化条件。</w:t>
      </w:r>
    </w:p>
    <w:p>
      <w:pPr>
        <w:spacing w:line="360" w:lineRule="auto"/>
        <w:ind w:firstLine="480"/>
      </w:pPr>
      <w:r>
        <w:t>柏拉图的思想当然不能简单还原为血缘链条。苏格拉底的影响、雅典城邦的政治环境、希腊语的概念资源、贵族教育传统和时代危机，都参与了柏拉图思想的形成。但这些条件越复杂，越说明伟人不是孤立自足的奇迹，而是多重因果网络中的显性凝结。</w:t>
      </w:r>
    </w:p>
    <w:p>
      <w:pPr>
        <w:spacing w:line="360" w:lineRule="auto"/>
        <w:ind w:firstLine="480"/>
      </w:pPr>
      <w:r>
        <w:t>历史把名字留给柏拉图，却把柏拉图的可能性交给了无数无名者。</w:t>
      </w:r>
    </w:p>
    <w:p>
      <w:pPr>
        <w:spacing w:line="360" w:lineRule="auto"/>
        <w:ind w:firstLine="480"/>
      </w:pPr>
      <w:r>
        <w:t>伟人证明了个体能照亮历史，而伟人的父母和祖先证明了：未被照亮的人，同样支撑着历史。</w:t>
      </w:r>
    </w:p>
    <w:p>
      <w:pPr>
        <w:spacing w:line="360" w:lineRule="auto"/>
        <w:ind w:firstLine="480"/>
      </w:pPr>
      <w:r>
        <w:t>如果只看哲学史的可见成果，柏拉图远比其父亲重要；如果看柏拉图这一存在的成立条件，其父亲又不能被归为无。二者并不矛盾，因为它们属于不同问题。</w:t>
      </w:r>
    </w:p>
    <w:p>
      <w:pPr>
        <w:spacing w:line="360" w:lineRule="auto"/>
        <w:ind w:firstLine="480"/>
      </w:pPr>
      <w:r>
        <w:t>伟人更重要，必须说明是在某个评价框架中更重要。在科学史的评价框架中，牛顿比其父亲更重要；在哲学史的评价框架中，柏拉图比其父亲更重要。但评价框架不能越界：不能从某一框架中的贡献比较，推出另一框架中的存在归零。功绩可以归属，贡献可以比较，但存在不能归零。</w:t>
      </w:r>
    </w:p>
    <w:p>
      <w:pPr>
        <w:spacing w:line="360" w:lineRule="auto"/>
        <w:ind w:firstLine="480"/>
      </w:pPr>
      <w:r>
        <w:t>这个例子还说明，伟人的形成并不只有血缘条件。语言、教育、制度、城市、战争、师承、文本传统、阶层结构，都可能进入伟人的形成链条。它们中的许多具体承载者不会被后世记住，却同样参与了伟人得以出现的世界线。</w:t>
      </w:r>
    </w:p>
    <w:p>
      <w:pPr>
        <w:spacing w:line="360" w:lineRule="auto"/>
        <w:ind w:firstLine="480"/>
      </w:pPr>
      <w:r>
        <w:t>因此，伟人不是对普通人的否定，而是普通人、制度、语言、时代和主体才能共同凝结出的显性形态。</w:t>
      </w:r>
    </w:p>
    <w:p>
      <w:pPr>
        <w:pStyle w:val="Heading1"/>
      </w:pPr>
      <w:r>
        <w:t>五、普通人不是历史之外的人</w:t>
      </w:r>
    </w:p>
    <w:p>
      <w:pPr>
        <w:spacing w:line="360" w:lineRule="auto"/>
        <w:ind w:firstLine="480"/>
      </w:pPr>
      <w:r>
        <w:t>普通人不是历史之外的人。</w:t>
      </w:r>
    </w:p>
    <w:p>
      <w:pPr>
        <w:spacing w:line="360" w:lineRule="auto"/>
        <w:ind w:firstLine="480"/>
      </w:pPr>
      <w:r>
        <w:t>他们也许没有留下著作，没有改变制度，没有被记录在史书中，但他们通过生育、养育、劳动、语言、情感、交易、冲突、迁徙、沉默、善意和伤害，持续进入世界的因果链。</w:t>
      </w:r>
    </w:p>
    <w:p>
      <w:pPr>
        <w:spacing w:line="360" w:lineRule="auto"/>
        <w:ind w:firstLine="480"/>
      </w:pPr>
      <w:r>
        <w:t>一个普通人的一次选择，可能影响一个家庭；一个家庭的变化，可能影响一个孩子；一个孩子的成长，可能影响后来的关系、职业、作品、制度或时代。大多数链条不会被完整记录，也不会被后世命名，但它们仍然参与了现实的生成。</w:t>
      </w:r>
    </w:p>
    <w:p>
      <w:pPr>
        <w:spacing w:line="360" w:lineRule="auto"/>
        <w:ind w:firstLine="480"/>
      </w:pPr>
      <w:r>
        <w:t>普通人的因果作用常常不是纪念碑式的，而是弥散式的。它不一定以作品、制度或发明的形式出现，而可能隐藏在一顿饭、一次照料、一场争吵、一段迁徙、一份工作、一句安慰或一次放弃之中。</w:t>
      </w:r>
    </w:p>
    <w:p>
      <w:pPr>
        <w:spacing w:line="360" w:lineRule="auto"/>
        <w:ind w:firstLine="480"/>
      </w:pPr>
      <w:r>
        <w:t>这种影响未必可见，未必可追踪，未必被赞美，但它不等于不存在。不能因为一种因果作用无法被宏大叙事捕捉，就断定它对世界线没有参与。</w:t>
      </w:r>
    </w:p>
    <w:p>
      <w:pPr>
        <w:spacing w:line="360" w:lineRule="auto"/>
        <w:ind w:firstLine="480"/>
      </w:pPr>
      <w:r>
        <w:t>历史记录的是显性成果，世界线承载的是全部因果。</w:t>
      </w:r>
    </w:p>
    <w:p>
      <w:pPr>
        <w:spacing w:line="360" w:lineRule="auto"/>
        <w:ind w:firstLine="480"/>
      </w:pPr>
      <w:r>
        <w:t>一个清洁工的劳动可能不被城市叙事记住，但它使城市的某些日常得以维持；一个母亲或父亲的照料可能不进入公共历史，却改变了一个孩子对世界的信任；一个朋友在低谷中的一句话可能没有宏大意义，却成为某个人继续生活的节点。</w:t>
      </w:r>
    </w:p>
    <w:p>
      <w:pPr>
        <w:spacing w:line="360" w:lineRule="auto"/>
        <w:ind w:firstLine="480"/>
      </w:pPr>
      <w:r>
        <w:t>这些例子并不意味着所有普通行为都具有巨大历史意义。它们只是说明，普通人并不在世界线之外。普通人的作用经常是低声部的、背景性的、分散的，但背景不等于空白，低声部不等于不存在。</w:t>
      </w:r>
    </w:p>
    <w:p>
      <w:pPr>
        <w:spacing w:line="360" w:lineRule="auto"/>
        <w:ind w:firstLine="480"/>
      </w:pPr>
      <w:r>
        <w:t>如果历史只记住高音，世界线仍然包含低音。没有这些低音，所谓高音也不会以当前方式出现。</w:t>
      </w:r>
    </w:p>
    <w:p>
      <w:pPr>
        <w:pStyle w:val="Heading1"/>
      </w:pPr>
      <w:r>
        <w:t>六、历史可见度不等于存在权重</w:t>
      </w:r>
    </w:p>
    <w:p>
      <w:pPr>
        <w:spacing w:line="360" w:lineRule="auto"/>
        <w:ind w:firstLine="480"/>
      </w:pPr>
      <w:r>
        <w:t>历史可见度，是后世叙事筛选的结果。</w:t>
      </w:r>
    </w:p>
    <w:p>
      <w:pPr>
        <w:spacing w:line="360" w:lineRule="auto"/>
        <w:ind w:firstLine="480"/>
      </w:pPr>
      <w:r>
        <w:t>一个人被记住，可能因为他掌握权力、创造思想、留下作品、参与重大事件，也可能因为后世共同体需要某种象征。一个人没有被记住，也可能只是因为他没有占据可记录的位置，或者其影响以难以命名的方式扩散到了他人身上。</w:t>
      </w:r>
    </w:p>
    <w:p>
      <w:pPr>
        <w:spacing w:line="360" w:lineRule="auto"/>
        <w:ind w:firstLine="480"/>
      </w:pPr>
      <w:r>
        <w:t>但没有被记住，并不意味着没有存在权重。</w:t>
      </w:r>
    </w:p>
    <w:p>
      <w:pPr>
        <w:spacing w:line="360" w:lineRule="auto"/>
        <w:ind w:firstLine="480"/>
      </w:pPr>
      <w:r>
        <w:t>兰陵笑笑生的真实身份不可考，但《金瓶梅》仍然作为作品进入文学史；杜甫生前的社会评价与后世地位并不一致；秦始皇在不同历史阶段被赋予截然不同的价值判断。</w:t>
      </w:r>
    </w:p>
    <w:p>
      <w:pPr>
        <w:spacing w:line="360" w:lineRule="auto"/>
        <w:ind w:firstLine="480"/>
      </w:pPr>
      <w:r>
        <w:t>这些例子说明，历史可见度和价值评价会随时间、共同体和叙事框架变化。被谁记住、如何被记住、被赞美还是被批判，都不是固定不变的事实，而是历史叙事持续重组的结果。</w:t>
      </w:r>
    </w:p>
    <w:p>
      <w:pPr>
        <w:spacing w:line="360" w:lineRule="auto"/>
        <w:ind w:firstLine="480"/>
      </w:pPr>
      <w:r>
        <w:t>存在权重则不依赖被记住。一个人是否被后世命名，与他是否不可删除，不是同一个问题。被遗忘影响的是叙事位置，不等于取消其曾经进入世界线的事实。</w:t>
      </w:r>
    </w:p>
    <w:p>
      <w:pPr>
        <w:spacing w:line="360" w:lineRule="auto"/>
        <w:ind w:firstLine="480"/>
      </w:pPr>
      <w:r>
        <w:t>因此，全域不可删除论并不把历史记忆当作存在权重的唯一凭证。记忆可以缺席，因果不能撤销。</w:t>
      </w:r>
    </w:p>
    <w:p>
      <w:pPr>
        <w:spacing w:line="360" w:lineRule="auto"/>
        <w:ind w:firstLine="480"/>
      </w:pPr>
      <w:r>
        <w:t>历史可见度有偶然性。一个人的名字能否留下，取决于文字、档案、权力、阶层、传播媒介、后世兴趣和评价制度。无数人没有留下名字，并不是因为他们没有进入世界，而是因为记录机制没有容纳他们。</w:t>
      </w:r>
    </w:p>
    <w:p>
      <w:pPr>
        <w:spacing w:line="360" w:lineRule="auto"/>
        <w:ind w:firstLine="480"/>
      </w:pPr>
      <w:r>
        <w:t>如果把存在权重交给历史可见度决定，那么没有档案的人、没有作品的人、没有公共身份的人、被压迫者、被沉默者和被遗忘者，就会再次被判为无。</w:t>
      </w:r>
    </w:p>
    <w:p>
      <w:pPr>
        <w:spacing w:line="360" w:lineRule="auto"/>
        <w:ind w:firstLine="480"/>
      </w:pPr>
      <w:r>
        <w:t>全域不可删除论要反对这种二次抹除。没有被记录，是叙事缺席；曾经进入世界线，是因果事实。叙事可以遗漏，因果不能撤销。</w:t>
      </w:r>
    </w:p>
    <w:p>
      <w:pPr>
        <w:pStyle w:val="Heading1"/>
      </w:pPr>
      <w:r>
        <w:t>七、反对平均主义误读</w:t>
      </w:r>
    </w:p>
    <w:p>
      <w:pPr>
        <w:spacing w:line="360" w:lineRule="auto"/>
        <w:ind w:firstLine="480"/>
      </w:pPr>
      <w:r>
        <w:t>全域不可删除论容易被误读为一种简单平均主义：既然每个人都不可删除，那么每个人的贡献、能力、品格、影响都一样。</w:t>
      </w:r>
    </w:p>
    <w:p>
      <w:pPr>
        <w:spacing w:line="360" w:lineRule="auto"/>
        <w:ind w:firstLine="480"/>
      </w:pPr>
      <w:r>
        <w:t>这不是本理论的主张。</w:t>
      </w:r>
    </w:p>
    <w:p>
      <w:pPr>
        <w:spacing w:line="360" w:lineRule="auto"/>
        <w:ind w:firstLine="480"/>
      </w:pPr>
      <w:r>
        <w:t>本理论并不否认人与人之间在才华、贡献、影响、伦理品格、历史可见度、社会作用上的巨大差异。有人救人，有人害人；有人创造知识，有人重复劳动；有人开辟时代，有人只是勉强维持日常生活。这些差异真实存在，不能被一句“都不可删除”抹平。</w:t>
      </w:r>
    </w:p>
    <w:p>
      <w:pPr>
        <w:spacing w:line="360" w:lineRule="auto"/>
        <w:ind w:firstLine="480"/>
      </w:pPr>
      <w:r>
        <w:t>它只是拒绝由这些差异推出一个结论：普通人的存在权重可以归零。</w:t>
      </w:r>
    </w:p>
    <w:p>
      <w:pPr>
        <w:spacing w:line="360" w:lineRule="auto"/>
        <w:ind w:firstLine="480"/>
      </w:pPr>
      <w:r>
        <w:t>伟人可以在显性贡献上远高于普通人；但普通人并不因此成为世界线之外的冗余物。贡献差异不能被否认，存在归零也不能被接受。</w:t>
      </w:r>
    </w:p>
    <w:p>
      <w:pPr>
        <w:spacing w:line="360" w:lineRule="auto"/>
        <w:ind w:firstLine="480"/>
      </w:pPr>
      <w:r>
        <w:t>不可删除性不是贡献平等，而是存在不能归零。</w:t>
      </w:r>
    </w:p>
    <w:p>
      <w:pPr>
        <w:spacing w:line="360" w:lineRule="auto"/>
        <w:ind w:firstLine="480"/>
      </w:pPr>
      <w:r>
        <w:t>换言之，显性贡献可以不同，必要性没有多余；功绩可以归属，贡献可以比较，但存在不能归零。</w:t>
      </w:r>
    </w:p>
    <w:p>
      <w:pPr>
        <w:spacing w:line="360" w:lineRule="auto"/>
        <w:ind w:firstLine="480"/>
      </w:pPr>
      <w:r>
        <w:t>这一区分也能避免理论滑向道德混乱。承认某个恶人不可删除，并不等于肯定其伦理价值；承认某个普通人不可删除，也不等于说他在所有实践场景中都应享有同等优先级。不可删除性是因果同一性判断，不是贡献排名，也不是伦理赦免。</w:t>
      </w:r>
    </w:p>
    <w:p>
      <w:pPr>
        <w:spacing w:line="360" w:lineRule="auto"/>
        <w:ind w:firstLine="480"/>
      </w:pPr>
      <w:r>
        <w:t>平均主义误读之所以危险，是因为它会让本理论失去判断能力。若所有差异都被抹平，那么善恶、贡献、责任、能力、努力和制度安排都无法讨论。全域不可删除论并不取消这些上层判断。</w:t>
      </w:r>
    </w:p>
    <w:p>
      <w:pPr>
        <w:spacing w:line="360" w:lineRule="auto"/>
        <w:ind w:firstLine="480"/>
      </w:pPr>
      <w:r>
        <w:t>它只给这些判断加上一条底线：你可以比较贡献，但不能把贡献较低者判为零；你可以追责恶行，但不能否认恶行已经发生；你可以承认伟大，但不能把普通人变成历史耗材。</w:t>
      </w:r>
    </w:p>
    <w:p>
      <w:pPr>
        <w:pStyle w:val="Heading1"/>
      </w:pPr>
      <w:r>
        <w:t>八、伟人也是全域因果的产物</w:t>
      </w:r>
    </w:p>
    <w:p>
      <w:pPr>
        <w:spacing w:line="360" w:lineRule="auto"/>
        <w:ind w:firstLine="480"/>
      </w:pPr>
      <w:r>
        <w:t>伟人并不站在全域因果之外。</w:t>
      </w:r>
    </w:p>
    <w:p>
      <w:pPr>
        <w:spacing w:line="360" w:lineRule="auto"/>
        <w:ind w:firstLine="480"/>
      </w:pPr>
      <w:r>
        <w:t>他们的才华、机遇、家庭、时代、语言、制度、技术条件、教育环境和社会矛盾，共同构成其得以出现的条件。</w:t>
      </w:r>
    </w:p>
    <w:p>
      <w:pPr>
        <w:spacing w:line="360" w:lineRule="auto"/>
        <w:ind w:firstLine="480"/>
      </w:pPr>
      <w:r>
        <w:t>一个伟人的出现，既包含主体自身的能力、意志、判断和行动，也包含其无法独自创造的外部条件。没有语言，他无法表达思想；没有前人问题，他无法形成突破；没有社会结构，他无法获得位置；没有他者承接，他的影响也无法扩散。</w:t>
      </w:r>
    </w:p>
    <w:p>
      <w:pPr>
        <w:spacing w:line="360" w:lineRule="auto"/>
        <w:ind w:firstLine="480"/>
      </w:pPr>
      <w:r>
        <w:t>因此，伟人的伟大并不是从虚空中自我生成，而是在复杂因果网络中凝结出来的显性结果。</w:t>
      </w:r>
    </w:p>
    <w:p>
      <w:pPr>
        <w:spacing w:line="360" w:lineRule="auto"/>
        <w:ind w:firstLine="480"/>
      </w:pPr>
      <w:r>
        <w:t>全域不可删除论不是贬低伟人，而是把伟人重新放回因果网络中。</w:t>
      </w:r>
    </w:p>
    <w:p>
      <w:pPr>
        <w:spacing w:line="360" w:lineRule="auto"/>
        <w:ind w:firstLine="480"/>
      </w:pPr>
      <w:r>
        <w:t>伟人仍然伟大，但他们不再是孤立的历史神迹；普通人仍然普通，但他们不再是可以被世界无损删除的背景。</w:t>
      </w:r>
    </w:p>
    <w:p>
      <w:pPr>
        <w:spacing w:line="360" w:lineRule="auto"/>
        <w:ind w:firstLine="480"/>
      </w:pPr>
      <w:r>
        <w:t>从这个角度看，伟人与普通人的关系不是“谁取代谁”的关系，而是显性节点与支撑网络的关系。显性节点让历史拥有可讲述的形状，支撑网络让这个形状得以发生。</w:t>
      </w:r>
    </w:p>
    <w:p>
      <w:pPr>
        <w:spacing w:line="360" w:lineRule="auto"/>
        <w:ind w:firstLine="480"/>
      </w:pPr>
      <w:r>
        <w:t>这种理解也能保护伟人本身不被神话吞噬。把伟人放回因果网络，并不是削弱他们的主体性，而是让他们的主体性更加真实：他们不是从天而降的神，而是在条件中行动、在限制中创造、在继承中突破的人。</w:t>
      </w:r>
    </w:p>
    <w:p>
      <w:pPr>
        <w:spacing w:line="360" w:lineRule="auto"/>
        <w:ind w:firstLine="480"/>
      </w:pPr>
      <w:r>
        <w:t>伟人的贡献仍然可以被赞美，伟人的责任也仍然可以被追问。只是这种赞美和追问不再以抹除其他条件为代价。</w:t>
      </w:r>
    </w:p>
    <w:p>
      <w:pPr>
        <w:spacing w:line="360" w:lineRule="auto"/>
        <w:ind w:firstLine="480"/>
      </w:pPr>
      <w:r>
        <w:t>全域不可删除论要建立的，是一种更复杂也更公正的历史视角：看见显性贡献，也看见暗处条件；承认伟大，也拒绝归零普通。</w:t>
      </w:r>
    </w:p>
    <w:p>
      <w:pPr>
        <w:pStyle w:val="Heading1"/>
      </w:pPr>
      <w:r>
        <w:t>九、本章小结</w:t>
      </w:r>
    </w:p>
    <w:p>
      <w:pPr>
        <w:spacing w:line="360" w:lineRule="auto"/>
        <w:ind w:firstLine="480"/>
      </w:pPr>
      <w:r>
        <w:t>普通人与伟人的区别，首先是显性贡献、历史可见度和社会评价的区别。全域不可删除论不否认这些区别。</w:t>
      </w:r>
    </w:p>
    <w:p>
      <w:pPr>
        <w:spacing w:line="360" w:lineRule="auto"/>
        <w:ind w:firstLine="480"/>
      </w:pPr>
      <w:r>
        <w:t>本章要排除的，是从贡献差异直接推出存在归零的误推。一个人没有成为伟人，并不意味着他没有进入世界线；一个人没有被记录，并不意味着他没有参与现实生成；一个人没有显性成就，并不意味着他可以被无损删除。</w:t>
      </w:r>
    </w:p>
    <w:p>
      <w:pPr>
        <w:spacing w:line="360" w:lineRule="auto"/>
        <w:ind w:firstLine="480"/>
      </w:pPr>
      <w:r>
        <w:t>伟人是被历史照亮的节点，普通人是支撑历史发生的暗处因果。没有暗处因果，显性节点也无法以当前方式出现。</w:t>
      </w:r>
    </w:p>
    <w:p>
      <w:pPr>
        <w:spacing w:line="360" w:lineRule="auto"/>
        <w:ind w:firstLine="480"/>
      </w:pPr>
      <w:r>
        <w:t>历史可见度不等于因果必要性；没有被记录，不等于没有进入世界线；没有成为伟人，不等于可以被删除。</w:t>
      </w:r>
    </w:p>
    <w:p>
      <w:pPr>
        <w:spacing w:line="360" w:lineRule="auto"/>
        <w:ind w:firstLine="480"/>
      </w:pPr>
      <w:r>
        <w:t>显性贡献有大小，必要性没有多余。</w:t>
      </w:r>
    </w:p>
    <w:p>
      <w:pPr>
        <w:spacing w:line="360" w:lineRule="auto"/>
        <w:ind w:firstLine="480"/>
      </w:pPr>
      <w:r>
        <w:t>因此，本章既反对伟人史观中的背景化暴力，也反对简单平均主义。伟人仍然可以伟大，普通人仍然可以普通；但普通不等于空白，未被记录不等于未曾参与，贡献较小不等于存在归零。</w:t>
      </w:r>
    </w:p>
    <w:p>
      <w:pPr>
        <w:spacing w:line="360" w:lineRule="auto"/>
        <w:ind w:firstLine="480"/>
      </w:pPr>
      <w:r>
        <w:t>这一区分为后续从人扩展到万物奠定基础。如果不可删除性来自世界线同一性，那么它不会只停留在人类内部的伟人与普通人之分；它将进一步追问：非人存在、自然物、偶然事件和沉默节点，是否也以自己的方式进入当前世界线。</w:t>
      </w:r>
    </w:p>
    <w:p>
      <w:pPr>
        <w:pStyle w:val="Title"/>
      </w:pPr>
      <w:r>
        <w:t>第六章：万物不可删除</w:t>
      </w:r>
    </w:p>
    <w:p>
      <w:pPr>
        <w:pStyle w:val="Heading1"/>
      </w:pPr>
      <w:r>
        <w:t>一、从人到万物</w:t>
      </w:r>
    </w:p>
    <w:p>
      <w:pPr>
        <w:spacing w:line="360" w:lineRule="auto"/>
        <w:ind w:firstLine="480"/>
      </w:pPr>
      <w:r>
        <w:t>前几章主要围绕人的不可删除性展开。</w:t>
      </w:r>
    </w:p>
    <w:p>
      <w:pPr>
        <w:spacing w:line="360" w:lineRule="auto"/>
        <w:ind w:firstLine="480"/>
      </w:pPr>
      <w:r>
        <w:t>我们讨论了个体与世界线的关系，讨论了功能可替代与存在不可删除的区别，也讨论了普通人与伟人在显性贡献和因果必要性上的差异。到这里，一个问题自然出现：如果不可删除性来自世界线同一性，那么它是否只适用于人？</w:t>
      </w:r>
    </w:p>
    <w:p>
      <w:pPr>
        <w:spacing w:line="360" w:lineRule="auto"/>
        <w:ind w:firstLine="480"/>
      </w:pPr>
      <w:r>
        <w:t>答案是否定的。</w:t>
      </w:r>
    </w:p>
    <w:p>
      <w:pPr>
        <w:spacing w:line="360" w:lineRule="auto"/>
        <w:ind w:firstLine="480"/>
      </w:pPr>
      <w:r>
        <w:t>全域不可删除论并不认为只有人才进入世界线。只要某个存在、事件或关系真实进入了当前世界线，它就已经成为现实因果结构的一部分。人如此，动物如此，植物如此，山川、河流、尘埃、雨水、疾病、偶然相遇和一次沉默，也都如此。</w:t>
      </w:r>
    </w:p>
    <w:p>
      <w:pPr>
        <w:spacing w:line="360" w:lineRule="auto"/>
        <w:ind w:firstLine="480"/>
      </w:pPr>
      <w:r>
        <w:t>这并不是把人降格为普通物件，而是把人的存在重新放回更大的因果网络中。人不是站在世界之外评价万物的孤立中心，而是万物因果流动中的一个特殊节点。</w:t>
      </w:r>
    </w:p>
    <w:p>
      <w:pPr>
        <w:spacing w:line="360" w:lineRule="auto"/>
        <w:ind w:firstLine="480"/>
      </w:pPr>
      <w:r>
        <w:t>从人到万物，是本理论必须完成的一步。如果不可删除性只适用于人，它就会变成一种扩大版的人类中心主义：人不应被耗材化，但其他存在仍可被彻底归零。</w:t>
      </w:r>
    </w:p>
    <w:p>
      <w:pPr>
        <w:spacing w:line="360" w:lineRule="auto"/>
        <w:ind w:firstLine="480"/>
      </w:pPr>
      <w:r>
        <w:t>然而，世界线同一性并不按照人的自我重视程度来分配真实。凡真实进入当前世界线者，都已经以某种方式参与现实生成。人的特殊性需要承认，但人的特殊性不能建立在万物归零之上。</w:t>
      </w:r>
    </w:p>
    <w:p>
      <w:pPr>
        <w:spacing w:line="360" w:lineRule="auto"/>
        <w:ind w:firstLine="480"/>
      </w:pPr>
      <w:r>
        <w:t>因此，本章不是要削弱人的位置，而是要说明：人的位置也必须在万物网络中被理解。人不是宇宙之外的裁判，而是能够理解自身处境的因果节点。</w:t>
      </w:r>
    </w:p>
    <w:p>
      <w:pPr>
        <w:pStyle w:val="Heading1"/>
      </w:pPr>
      <w:r>
        <w:t>二、万物进入世界线</w:t>
      </w:r>
    </w:p>
    <w:p>
      <w:pPr>
        <w:spacing w:line="360" w:lineRule="auto"/>
        <w:ind w:firstLine="480"/>
      </w:pPr>
      <w:r>
        <w:t>所谓万物不可删除，并不是说万物都具有同样的意识、同样的伦理地位或同样的实践优先级。它首先是一条世界线同一性命题：凡真实进入当前世界线者，都不能从当前世界线中被无损删除。</w:t>
      </w:r>
    </w:p>
    <w:p>
      <w:pPr>
        <w:spacing w:line="360" w:lineRule="auto"/>
        <w:ind w:firstLine="480"/>
      </w:pPr>
      <w:r>
        <w:t>一场雨可能改变一次出行，一次出行可能改变一次相遇，一次相遇可能改变一个家庭，一个家庭的变化又可能影响后来许多人的命运。雨本身未必有意识，也未必有伦理责任，但它已经参与了某条现实因果链。</w:t>
      </w:r>
    </w:p>
    <w:p>
      <w:pPr>
        <w:spacing w:line="360" w:lineRule="auto"/>
        <w:ind w:firstLine="480"/>
      </w:pPr>
      <w:r>
        <w:t>一粒尘埃落入机器，可能造成故障；一只昆虫传播花粉，可能影响植物繁衍；一场疾病改变一个人的身体状态，进而改变其职业、关系、性格和选择。许多因果作用微弱、间接、不可追踪，却并不因此等于不存在。</w:t>
      </w:r>
    </w:p>
    <w:p>
      <w:pPr>
        <w:spacing w:line="360" w:lineRule="auto"/>
        <w:ind w:firstLine="480"/>
      </w:pPr>
      <w:r>
        <w:t>世界不是只由人类意图构成的舞台。自然物、偶然事件、非人生命、物质条件和环境变化，都在不断参与现实的生成。人类叙事习惯于把它们称为背景，但在世界线中，背景并不是空白。</w:t>
      </w:r>
    </w:p>
    <w:p>
      <w:pPr>
        <w:spacing w:line="360" w:lineRule="auto"/>
        <w:ind w:firstLine="480"/>
      </w:pPr>
      <w:r>
        <w:t>当前世界之所以是当前世界，不只依赖人的行动，也依赖无数非人因素的共同嵌入。</w:t>
      </w:r>
    </w:p>
    <w:p>
      <w:pPr>
        <w:spacing w:line="360" w:lineRule="auto"/>
        <w:ind w:firstLine="480"/>
      </w:pPr>
      <w:r>
        <w:t>这里需要注意，“进入世界线”并不意味着某物拥有自我意识或道德主体资格。它只意味着某物已经在给定尺度下成为现实因果结构的一部分。</w:t>
      </w:r>
    </w:p>
    <w:p>
      <w:pPr>
        <w:spacing w:line="360" w:lineRule="auto"/>
        <w:ind w:firstLine="480"/>
      </w:pPr>
      <w:r>
        <w:t>一块石头不会为自己的位置负责，一场雨不会为人的相遇承担伦理义务，病毒不会因为造成疾病而具有人的恶意。但它们都可能进入因果链，改变现实路径。</w:t>
      </w:r>
    </w:p>
    <w:p>
      <w:pPr>
        <w:spacing w:line="360" w:lineRule="auto"/>
        <w:ind w:firstLine="480"/>
      </w:pPr>
      <w:r>
        <w:t>因此，万物进入世界线，是因果判断，不是人格化判断。它承认万物参与现实生成，但不把万物都写成人。</w:t>
      </w:r>
    </w:p>
    <w:p>
      <w:pPr>
        <w:pStyle w:val="Heading1"/>
      </w:pPr>
      <w:r>
        <w:t>三、人类中心主义的限度</w:t>
      </w:r>
    </w:p>
    <w:p>
      <w:pPr>
        <w:spacing w:line="360" w:lineRule="auto"/>
        <w:ind w:firstLine="480"/>
      </w:pPr>
      <w:r>
        <w:t>人类很容易把世界理解为围绕自己展开的结构。</w:t>
      </w:r>
    </w:p>
    <w:p>
      <w:pPr>
        <w:spacing w:line="360" w:lineRule="auto"/>
        <w:ind w:firstLine="480"/>
      </w:pPr>
      <w:r>
        <w:t>这是可以理解的。人的痛苦由人感受，人的语言由人使用，人的伦理也首先在人与人之间展开。因此，在日常生活和制度安排中，人自然会把人类经验放在中心位置。</w:t>
      </w:r>
    </w:p>
    <w:p>
      <w:pPr>
        <w:spacing w:line="360" w:lineRule="auto"/>
        <w:ind w:firstLine="480"/>
      </w:pPr>
      <w:r>
        <w:t>但如果从全域因果视角看，人类中心主义有明显限度。人依赖空气、水、食物、气候、微生物、土壤、动植物、能源、地理环境和偶然事件。人类文明看似宏大，实际始终嵌在非人条件之中。</w:t>
      </w:r>
    </w:p>
    <w:p>
      <w:pPr>
        <w:spacing w:line="360" w:lineRule="auto"/>
        <w:ind w:firstLine="480"/>
      </w:pPr>
      <w:r>
        <w:t>没有自然条件，人无法生存；没有物质世界，语言无法发出；没有身体，人无法成为主体；没有非人环境，历史也无法展开。</w:t>
      </w:r>
    </w:p>
    <w:p>
      <w:pPr>
        <w:spacing w:line="360" w:lineRule="auto"/>
        <w:ind w:firstLine="480"/>
      </w:pPr>
      <w:r>
        <w:t>因此，万物不可删除首先是对人类中心主义的一种修正。它提醒我们：人并不是世界因果的唯一承担者，也不是唯一真实的存在。人具有特殊性，但特殊性不是脱离万物的特权。</w:t>
      </w:r>
    </w:p>
    <w:p>
      <w:pPr>
        <w:spacing w:line="360" w:lineRule="auto"/>
        <w:ind w:firstLine="480"/>
      </w:pPr>
      <w:r>
        <w:t>人类中心主义的危险，不在于人关心人，而在于人误以为只有人的关心才使某物真实。一个存在不被人命名、不被人珍惜、不被人纳入制度保护，并不等于它没有进入世界。</w:t>
      </w:r>
    </w:p>
    <w:p>
      <w:pPr>
        <w:spacing w:line="360" w:lineRule="auto"/>
        <w:ind w:firstLine="480"/>
      </w:pPr>
      <w:r>
        <w:t>当然，本理论也不要求人完全摆脱人类立场。人只能以人的身体、语言和经验理解世界。关键在于，人要意识到自己的立场是立场，而不是宇宙本身。</w:t>
      </w:r>
    </w:p>
    <w:p>
      <w:pPr>
        <w:spacing w:line="360" w:lineRule="auto"/>
        <w:ind w:firstLine="480"/>
      </w:pPr>
      <w:r>
        <w:t>这种意识可以称为因果谦卑：我们仍然从人出发，但不再把人的叙事范围误认为现实存在的全部范围。</w:t>
      </w:r>
    </w:p>
    <w:p>
      <w:pPr>
        <w:pStyle w:val="Heading1"/>
      </w:pPr>
      <w:r>
        <w:t>四、万物不可删除不等于万物等价</w:t>
      </w:r>
    </w:p>
    <w:p>
      <w:pPr>
        <w:spacing w:line="360" w:lineRule="auto"/>
        <w:ind w:firstLine="480"/>
      </w:pPr>
      <w:r>
        <w:t>万物不可删除最容易被误读为万物等价。</w:t>
      </w:r>
    </w:p>
    <w:p>
      <w:pPr>
        <w:spacing w:line="360" w:lineRule="auto"/>
        <w:ind w:firstLine="480"/>
      </w:pPr>
      <w:r>
        <w:t>如果一草一木、一粒尘埃、一只蚂蚁和一个人都不可删除，那么是否意味着它们完全一样重要？是否意味着人的生命与石头没有区别？</w:t>
      </w:r>
    </w:p>
    <w:p>
      <w:pPr>
        <w:spacing w:line="360" w:lineRule="auto"/>
        <w:ind w:firstLine="480"/>
      </w:pPr>
      <w:r>
        <w:t>这不是本理论的主张。</w:t>
      </w:r>
    </w:p>
    <w:p>
      <w:pPr>
        <w:spacing w:line="360" w:lineRule="auto"/>
        <w:ind w:firstLine="480"/>
      </w:pPr>
      <w:r>
        <w:t>不可删除性说明的是世界线同一性层面的不可归零，而不是说所有存在在意识能力、痛苦感受、伦理关系、社会责任和实践优先级上完全相同。</w:t>
      </w:r>
    </w:p>
    <w:p>
      <w:pPr>
        <w:spacing w:line="360" w:lineRule="auto"/>
        <w:ind w:firstLine="480"/>
      </w:pPr>
      <w:r>
        <w:t>一块石头可以进入世界线，一个人也可以进入世界线；但人能够感受痛苦、形成意义、承担责任、回应他人、反思自身处境。石头没有这种主体经验。因此，二者都不可删除，并不意味着二者在伦理和实践中完全等价。</w:t>
      </w:r>
    </w:p>
    <w:p>
      <w:pPr>
        <w:spacing w:line="360" w:lineRule="auto"/>
        <w:ind w:firstLine="480"/>
      </w:pPr>
      <w:r>
        <w:t>全域不可删除论要区分两个层面：在因果同一性上，万物都不能被无损删除；在伦理和实践层面，不同存在具有不同的对待方式、责任结构和优先级。</w:t>
      </w:r>
    </w:p>
    <w:p>
      <w:pPr>
        <w:spacing w:line="360" w:lineRule="auto"/>
        <w:ind w:firstLine="480"/>
      </w:pPr>
      <w:r>
        <w:t>换言之，不可删除性不是分类器，而是归零边界。它不是用来区分万物孰高孰低、孰优孰劣的概念，而是用来阻止任何真实进入世界线的存在被判定为绝对空白。分类差异交给意识、伦理、关系和实践优先级等上层概念处理。</w:t>
      </w:r>
    </w:p>
    <w:p>
      <w:pPr>
        <w:spacing w:line="360" w:lineRule="auto"/>
        <w:ind w:firstLine="480"/>
      </w:pPr>
      <w:r>
        <w:t>这一点对本书极为重要。若把万物不可删除写成万物等价，理论会立即失去实践判断能力。救人、治病、阻止灾难、保护儿童、制止暴力，都需要优先级。</w:t>
      </w:r>
    </w:p>
    <w:p>
      <w:pPr>
        <w:spacing w:line="360" w:lineRule="auto"/>
        <w:ind w:firstLine="480"/>
      </w:pPr>
      <w:r>
        <w:t>不可删除性只说：被取舍、被消耗、被改变的存在，并不是因为从未进入世界而可以被随意抹零。它不说所有存在都应被同等对待。</w:t>
      </w:r>
    </w:p>
    <w:p>
      <w:pPr>
        <w:pStyle w:val="Heading1"/>
      </w:pPr>
      <w:r>
        <w:t>五、人的特殊性</w:t>
      </w:r>
    </w:p>
    <w:p>
      <w:pPr>
        <w:spacing w:line="360" w:lineRule="auto"/>
        <w:ind w:firstLine="480"/>
      </w:pPr>
      <w:r>
        <w:t>承认万物不可删除，并不会取消人的特殊性。</w:t>
      </w:r>
    </w:p>
    <w:p>
      <w:pPr>
        <w:spacing w:line="360" w:lineRule="auto"/>
        <w:ind w:firstLine="480"/>
      </w:pPr>
      <w:r>
        <w:t>人的特殊性不在于人是唯一进入世界线的存在，而在于人能够理解自己进入了世界线。人不仅存在，而且会追问自己的存在；人不仅受因果推动，而且能把因果处境转化为意义、价值、责任和行动。</w:t>
      </w:r>
    </w:p>
    <w:p>
      <w:pPr>
        <w:spacing w:line="360" w:lineRule="auto"/>
        <w:ind w:firstLine="480"/>
      </w:pPr>
      <w:r>
        <w:t>一场雨进入世界线，但雨不会追问自己的意义；一棵树进入世界线，但树不会以语言表达自身处境；一只动物也许能够感受痛苦和关系，但人的反思、叙事、伦理制度和历史记忆具有更复杂的结构。</w:t>
      </w:r>
    </w:p>
    <w:p>
      <w:pPr>
        <w:spacing w:line="360" w:lineRule="auto"/>
        <w:ind w:firstLine="480"/>
      </w:pPr>
      <w:r>
        <w:t>因此，人的不可删除性具有一种特殊表达：人不仅是因果节点，也是意义节点。人会把自身处境理解为命运、责任、痛苦、希望、亏欠、尊严或失败。</w:t>
      </w:r>
    </w:p>
    <w:p>
      <w:pPr>
        <w:spacing w:line="360" w:lineRule="auto"/>
        <w:ind w:firstLine="480"/>
      </w:pPr>
      <w:r>
        <w:t>这也是为什么本理论虽然承认万物不可删除，却仍然特别关心人的耗材化问题。因为人不仅会被替代，而且会意识到自己被替代；人不仅承受损伤，而且会理解这种损伤；人不仅被归零，而且会在被归零的叙事中体验到羞辱、恐惧和虚无。</w:t>
      </w:r>
    </w:p>
    <w:p>
      <w:pPr>
        <w:spacing w:line="360" w:lineRule="auto"/>
        <w:ind w:firstLine="480"/>
      </w:pPr>
      <w:r>
        <w:t>人的特殊性不是宇宙中心特权，而是反思能力带来的沉重处境。人会受伤，也会理解受伤；会行动，也会评价行动；会进入世界线，也会追问自己在世界线中的位置。</w:t>
      </w:r>
    </w:p>
    <w:p>
      <w:pPr>
        <w:spacing w:line="360" w:lineRule="auto"/>
        <w:ind w:firstLine="480"/>
      </w:pPr>
      <w:r>
        <w:t>因此，承认万物不可删除，并不会削弱本书对人的关切。相反，它让人的关切摆脱自我神圣化：人重要，不是因为万物为人而存在，而是因为人是全域因果中能够理解、承担和回应自身位置的特殊存在。</w:t>
      </w:r>
    </w:p>
    <w:p>
      <w:pPr>
        <w:pStyle w:val="Heading1"/>
      </w:pPr>
      <w:r>
        <w:t>六、为什么仍以人不是耗材为入口</w:t>
      </w:r>
    </w:p>
    <w:p>
      <w:pPr>
        <w:spacing w:line="360" w:lineRule="auto"/>
        <w:ind w:firstLine="480"/>
      </w:pPr>
      <w:r>
        <w:t>既然万物都不可删除，为什么本理论仍以“人不是耗材”为现实入口？</w:t>
      </w:r>
    </w:p>
    <w:p>
      <w:pPr>
        <w:spacing w:line="360" w:lineRule="auto"/>
        <w:ind w:firstLine="480"/>
      </w:pPr>
      <w:r>
        <w:t>原因在于，“耗材”并不是一个宇宙自带的标签，而是人类社会中的功能评价。人类会按照需求、用途、稀缺性、情感、制度和文化，把某些存在称为资源、食材、工具、宠物、保护物或耗材。这些分类不是万物自身携带的绝对本质，而是人类共同体在关系中形成的评价秩序。</w:t>
      </w:r>
    </w:p>
    <w:p>
      <w:pPr>
        <w:spacing w:line="360" w:lineRule="auto"/>
        <w:ind w:firstLine="480"/>
      </w:pPr>
      <w:r>
        <w:t>从最底层的全域因果必要性看，万物都不能被无损删除；但从人类社会表达看，最紧迫的问题是具体的人正在被岗位、绩效、产出、数据和可替代角色压缩为耗材。</w:t>
      </w:r>
    </w:p>
    <w:p>
      <w:pPr>
        <w:spacing w:line="360" w:lineRule="auto"/>
        <w:ind w:firstLine="480"/>
      </w:pPr>
      <w:r>
        <w:t>因此，万物不可删除是底层命题，人不是耗材是这一底层命题在人类社会中的特殊表达。</w:t>
      </w:r>
    </w:p>
    <w:p>
      <w:pPr>
        <w:spacing w:line="360" w:lineRule="auto"/>
        <w:ind w:firstLine="480"/>
      </w:pPr>
      <w:r>
        <w:t>本理论不是因为人类在全域必要性上高于万物，才讨论人；而是因为理论的表达者、读者和实践场域都处在人类社会之中。我们只能以人的语言、人的痛苦、人的伦理关系和人的社会处境来展开这一理论。</w:t>
      </w:r>
    </w:p>
    <w:p>
      <w:pPr>
        <w:spacing w:line="360" w:lineRule="auto"/>
        <w:ind w:firstLine="480"/>
      </w:pPr>
      <w:r>
        <w:t>人不是宇宙之外的神，不能脱离自身处境谈论宇宙。正因为如此，全域不可删除论一方面承认万物必要性，另一方面仍然把反耗材化作为进入人类生活的现实入口。</w:t>
      </w:r>
    </w:p>
    <w:p>
      <w:pPr>
        <w:spacing w:line="360" w:lineRule="auto"/>
        <w:ind w:firstLine="480"/>
      </w:pPr>
      <w:r>
        <w:t>从人说起，不是理论退缩，而是表达诚实。我们不是从一个没有身体、没有语言、没有痛苦的上帝视角说话，而是从人的经验中进入全域结构。</w:t>
      </w:r>
    </w:p>
    <w:p>
      <w:pPr>
        <w:spacing w:line="360" w:lineRule="auto"/>
        <w:ind w:firstLine="480"/>
      </w:pPr>
      <w:r>
        <w:t>因此，人不是耗材不是全域不可删除论的全部内容，却是它最紧迫的现实入口。</w:t>
      </w:r>
    </w:p>
    <w:p>
      <w:pPr>
        <w:pStyle w:val="Heading1"/>
      </w:pPr>
      <w:r>
        <w:t>七、非人存在与派生影响</w:t>
      </w:r>
    </w:p>
    <w:p>
      <w:pPr>
        <w:spacing w:line="360" w:lineRule="auto"/>
        <w:ind w:firstLine="480"/>
      </w:pPr>
      <w:r>
        <w:t>非人存在并不只是被动背景。</w:t>
      </w:r>
    </w:p>
    <w:p>
      <w:pPr>
        <w:spacing w:line="360" w:lineRule="auto"/>
        <w:ind w:firstLine="480"/>
      </w:pPr>
      <w:r>
        <w:t>自然环境可以塑造文明形态，地理条件可以影响迁徙路线，河流可以决定城市位置，气候变化可以影响农业、战争和制度，疾病可以改变人口结构和历史节奏。非人因素虽然没有人的意图，却能深刻改变人的世界。</w:t>
      </w:r>
    </w:p>
    <w:p>
      <w:pPr>
        <w:spacing w:line="360" w:lineRule="auto"/>
        <w:ind w:firstLine="480"/>
      </w:pPr>
      <w:r>
        <w:t>许多派生载体也依赖非人条件。书写依赖材料，技术依赖能源，城市依赖地理，制度依赖人口和资源，宗教仪式依赖空间、身体和物质媒介。没有这些非人条件，人类意义结构无法稳定存在。</w:t>
      </w:r>
    </w:p>
    <w:p>
      <w:pPr>
        <w:spacing w:line="360" w:lineRule="auto"/>
        <w:ind w:firstLine="480"/>
      </w:pPr>
      <w:r>
        <w:t>因此，把非人存在排除在因果网络之外，是一种过度简化。它会让人误以为历史只是人的意志史，而看不见人类意志背后的物质、生态和偶然条件。</w:t>
      </w:r>
    </w:p>
    <w:p>
      <w:pPr>
        <w:spacing w:line="360" w:lineRule="auto"/>
        <w:ind w:firstLine="480"/>
      </w:pPr>
      <w:r>
        <w:t>万物不可删除，并不是赋予每个物体一种神秘价值，而是承认现实生成并不只由人类自我意识完成。</w:t>
      </w:r>
    </w:p>
    <w:p>
      <w:pPr>
        <w:spacing w:line="360" w:lineRule="auto"/>
        <w:ind w:firstLine="480"/>
      </w:pPr>
      <w:r>
        <w:t>一部作品不是纯粹漂浮在意义空间中，它依赖纸张、墨迹、屏幕、服务器、电力、眼睛、手、声音和传播介质。一个制度不是只存在于理念中，它依赖建筑、文书、道路、暴力装置、通信系统、粮食、身体和重复实践。</w:t>
      </w:r>
    </w:p>
    <w:p>
      <w:pPr>
        <w:spacing w:line="360" w:lineRule="auto"/>
        <w:ind w:firstLine="480"/>
      </w:pPr>
      <w:r>
        <w:t>因此，派生结构的不可删除性，也必须归回其承载条件。语言、法律、国家、技术和文明都不是脱离物质世界独立悬浮的抽象物。它们通过无数人和非人条件共同进入世界线。</w:t>
      </w:r>
    </w:p>
    <w:p>
      <w:pPr>
        <w:spacing w:line="360" w:lineRule="auto"/>
        <w:ind w:firstLine="480"/>
      </w:pPr>
      <w:r>
        <w:t>这一点让万物不可删除不再只是自然物论断，而成为理解文明结构的必要前提。</w:t>
      </w:r>
    </w:p>
    <w:p>
      <w:pPr>
        <w:pStyle w:val="Heading1"/>
      </w:pPr>
      <w:r>
        <w:t>八、万物不可删除与实践优先级</w:t>
      </w:r>
    </w:p>
    <w:p>
      <w:pPr>
        <w:spacing w:line="360" w:lineRule="auto"/>
        <w:ind w:firstLine="480"/>
      </w:pPr>
      <w:r>
        <w:t>承认万物不可删除，并不意味着人在实践中不能选择、不能取舍、不能消耗资源。</w:t>
      </w:r>
    </w:p>
    <w:p>
      <w:pPr>
        <w:spacing w:line="360" w:lineRule="auto"/>
        <w:ind w:firstLine="480"/>
      </w:pPr>
      <w:r>
        <w:t>人要生存，就必须呼吸、饮水、进食、建造、使用工具，也必然改变环境。任何生命都不可能在完全不影响其他存在的情况下生活。</w:t>
      </w:r>
    </w:p>
    <w:p>
      <w:pPr>
        <w:spacing w:line="360" w:lineRule="auto"/>
        <w:ind w:firstLine="480"/>
      </w:pPr>
      <w:r>
        <w:t>因此，万物不可删除不是一种禁止行动的原则。它不是说人不能砍树、不能修路、不能治病、不能杀菌、不能改变自然。它要防止的是另一种态度：因为某物弱小、沉默、不可见或不被命名，所以它就完全没有进入世界的重量。</w:t>
      </w:r>
    </w:p>
    <w:p>
      <w:pPr>
        <w:spacing w:line="360" w:lineRule="auto"/>
        <w:ind w:firstLine="480"/>
      </w:pPr>
      <w:r>
        <w:t>实践优先级仍然存在。救人通常优先于保护一块石头，阻止灾难通常优先于保持某个自然状态，治疗疾病通常意味着消灭某些病原体。全域不可删除论并不取消这些现实判断。</w:t>
      </w:r>
    </w:p>
    <w:p>
      <w:pPr>
        <w:spacing w:line="360" w:lineRule="auto"/>
        <w:ind w:firstLine="480"/>
      </w:pPr>
      <w:r>
        <w:t>病毒进入世界线，不等于病毒应被保护；疾病具有因果位置，不等于治疗疾病缺乏正当性；恶人不可删除，不等于恶行应被容忍。不可删除性不取消治疗、阻止、追责、修复和现实行动。</w:t>
      </w:r>
    </w:p>
    <w:p>
      <w:pPr>
        <w:spacing w:line="360" w:lineRule="auto"/>
        <w:ind w:firstLine="480"/>
      </w:pPr>
      <w:r>
        <w:t>但它要求我们承认：取舍不是因为被取舍者从未进入世界，而是因为在有限条件下，主体必须依据生存需求、伦理责任、关系远近、制度义务和后果评估作出选择。</w:t>
      </w:r>
    </w:p>
    <w:p>
      <w:pPr>
        <w:spacing w:line="360" w:lineRule="auto"/>
        <w:ind w:firstLine="480"/>
      </w:pPr>
      <w:r>
        <w:t>这一区分能防止两种极端。第一种极端，是把万物不可删除理解为万物不可触碰，从而让行动瘫痪。第二种极端，是把被消耗者理解为绝对空白，从而让行动失去因果谦卑。</w:t>
      </w:r>
    </w:p>
    <w:p>
      <w:pPr>
        <w:spacing w:line="360" w:lineRule="auto"/>
        <w:ind w:firstLine="480"/>
      </w:pPr>
      <w:r>
        <w:t>本理论既不要求人停止生活，也不允许人把生活中的取舍伪装成被取舍者从未存在。</w:t>
      </w:r>
    </w:p>
    <w:p>
      <w:pPr>
        <w:pStyle w:val="Heading1"/>
      </w:pPr>
      <w:r>
        <w:t>九、反对神秘化误读</w:t>
      </w:r>
    </w:p>
    <w:p>
      <w:pPr>
        <w:spacing w:line="360" w:lineRule="auto"/>
        <w:ind w:firstLine="480"/>
      </w:pPr>
      <w:r>
        <w:t>万物不可删除也可能被误读为神秘主义。</w:t>
      </w:r>
    </w:p>
    <w:p>
      <w:pPr>
        <w:spacing w:line="360" w:lineRule="auto"/>
        <w:ind w:firstLine="480"/>
      </w:pPr>
      <w:r>
        <w:t>有人可能以为，本理论是在说每一粒尘埃都有某种预设使命，每一场偶然都有宇宙安排，每一个物体都自带神圣目的。</w:t>
      </w:r>
    </w:p>
    <w:p>
      <w:pPr>
        <w:spacing w:line="360" w:lineRule="auto"/>
        <w:ind w:firstLine="480"/>
      </w:pPr>
      <w:r>
        <w:t>这不是本理论的主张。</w:t>
      </w:r>
    </w:p>
    <w:p>
      <w:pPr>
        <w:spacing w:line="360" w:lineRule="auto"/>
        <w:ind w:firstLine="480"/>
      </w:pPr>
      <w:r>
        <w:t>全域不可删除论不需要预设神意，也不需要认为万物都被某个外部意志安排。它只从当前世界线的因果事实出发：某物一旦真实进入现实，它就已经成为当前世界之所以如此的条件之一。</w:t>
      </w:r>
    </w:p>
    <w:p>
      <w:pPr>
        <w:spacing w:line="360" w:lineRule="auto"/>
        <w:ind w:firstLine="480"/>
      </w:pPr>
      <w:r>
        <w:t>不可删除不是神圣化，不是目的论，也不是万物有灵论。它只是说，现实不是由少数显性节点单独构成的，微小、沉默、非人的存在也可能以直接或间接方式参与现实生成。</w:t>
      </w:r>
    </w:p>
    <w:p>
      <w:pPr>
        <w:spacing w:line="360" w:lineRule="auto"/>
        <w:ind w:firstLine="480"/>
      </w:pPr>
      <w:r>
        <w:t>因此，本理论既反对把人降为耗材，也反对把万物神秘化为不可触碰的圣物。它要建立的是一种更准确的因果谦卑。</w:t>
      </w:r>
    </w:p>
    <w:p>
      <w:pPr>
        <w:spacing w:line="360" w:lineRule="auto"/>
        <w:ind w:firstLine="480"/>
      </w:pPr>
      <w:r>
        <w:t>因果谦卑不是崇拜万物，而是承认人的理解有限、记录有限、评价有限。许多存在不在人的叙事中心，却仍然可能参与现实结构。</w:t>
      </w:r>
    </w:p>
    <w:p>
      <w:pPr>
        <w:spacing w:line="360" w:lineRule="auto"/>
        <w:ind w:firstLine="480"/>
      </w:pPr>
      <w:r>
        <w:t>这种态度既不同于神秘主义，也不同于工具主义。神秘主义把万物神圣化，工具主义把万物耗材化；全域不可删除论试图在二者之间保持清醒：万物不必神圣，也不能被说成绝对空白。</w:t>
      </w:r>
    </w:p>
    <w:p>
      <w:pPr>
        <w:pStyle w:val="Heading1"/>
      </w:pPr>
      <w:r>
        <w:t>十、本章小结</w:t>
      </w:r>
    </w:p>
    <w:p>
      <w:pPr>
        <w:spacing w:line="360" w:lineRule="auto"/>
        <w:ind w:firstLine="480"/>
      </w:pPr>
      <w:r>
        <w:t>万物不可删除，是全域不可删除论从人的存在扩展到整个现实结构的必然结果。</w:t>
      </w:r>
    </w:p>
    <w:p>
      <w:pPr>
        <w:spacing w:line="360" w:lineRule="auto"/>
        <w:ind w:firstLine="480"/>
      </w:pPr>
      <w:r>
        <w:t>只要某个存在真实进入当前世界线，它就不能从当前世界线中被无损删除。人如此，动物、植物、尘埃、雨水、疾病、地理环境和偶然事件也如此。</w:t>
      </w:r>
    </w:p>
    <w:p>
      <w:pPr>
        <w:spacing w:line="360" w:lineRule="auto"/>
        <w:ind w:firstLine="480"/>
      </w:pPr>
      <w:r>
        <w:t>但万物不可删除不等于万物等价。不可删除性是因果同一性判断，不是伦理等级取消，也不是实践优先级取消。</w:t>
      </w:r>
    </w:p>
    <w:p>
      <w:pPr>
        <w:spacing w:line="360" w:lineRule="auto"/>
        <w:ind w:firstLine="480"/>
      </w:pPr>
      <w:r>
        <w:t>不可删除性不是分类器，而是归零边界。病毒也不可删除，不等于病毒应被保护。万物不可删除是底层命题，人不是耗材是现实入口；二者相连，但不能混同。</w:t>
      </w:r>
    </w:p>
    <w:p>
      <w:pPr>
        <w:spacing w:line="360" w:lineRule="auto"/>
        <w:ind w:firstLine="480"/>
      </w:pPr>
      <w:r>
        <w:t>人的特殊性在于，人不仅进入世界线，而且能够理解、叙述、评价和承担自己的世界线位置。人既是因果节点，也是意义节点。</w:t>
      </w:r>
    </w:p>
    <w:p>
      <w:pPr>
        <w:spacing w:line="360" w:lineRule="auto"/>
        <w:ind w:firstLine="480"/>
      </w:pPr>
      <w:r>
        <w:t>因此，本章的结论不是人不重要，而是人不能脱离万物而重要。万物不可删除是底层命题，人不是耗材是现实入口。人不是世界之外的中心，而是全域因果中能够理解自身处境的特殊存在。</w:t>
      </w:r>
    </w:p>
    <w:p>
      <w:pPr>
        <w:spacing w:line="360" w:lineRule="auto"/>
        <w:ind w:firstLine="480"/>
      </w:pPr>
      <w:r>
        <w:t>从下一章开始，问题将进一步转向意义与价值：如果不可删除性不能直接等同于价值，那么意义、价值和主体评价之间究竟应当如何区分。</w:t>
      </w:r>
    </w:p>
    <w:p>
      <w:pPr>
        <w:pStyle w:val="Title"/>
      </w:pPr>
      <w:r>
        <w:t>第七章：意义与价值</w:t>
      </w:r>
    </w:p>
    <w:p>
      <w:pPr>
        <w:pStyle w:val="Heading1"/>
      </w:pPr>
      <w:r>
        <w:t>一、为什么必须区分意义与价值</w:t>
      </w:r>
    </w:p>
    <w:p>
      <w:pPr>
        <w:spacing w:line="360" w:lineRule="auto"/>
        <w:ind w:firstLine="480"/>
      </w:pPr>
      <w:r>
        <w:t>前几章已经说明：任何真实进入当前世界线的存在，都不能被无损删除。</w:t>
      </w:r>
    </w:p>
    <w:p>
      <w:pPr>
        <w:spacing w:line="360" w:lineRule="auto"/>
        <w:ind w:firstLine="480"/>
      </w:pPr>
      <w:r>
        <w:t>但如果到此为止，理论仍然会遇到一个危险误读：既然万物都不可删除，是否意味着万物都有同样的价值？既然恶人、灾难、疾病也进入了世界线，是否也要说它们值得肯定？</w:t>
      </w:r>
    </w:p>
    <w:p>
      <w:pPr>
        <w:spacing w:line="360" w:lineRule="auto"/>
        <w:ind w:firstLine="480"/>
      </w:pPr>
      <w:r>
        <w:t>要避免这个误读，必须严格区分不可删除性、意义、价值和存在权重。</w:t>
      </w:r>
    </w:p>
    <w:p>
      <w:pPr>
        <w:spacing w:line="360" w:lineRule="auto"/>
        <w:ind w:firstLine="480"/>
      </w:pPr>
      <w:r>
        <w:t>不可删除性是客观因果事实。一个存在真实进入当前世界线，便已经成为现实结构的一部分。这一点不依赖它是否被爱、被记住、被赞美、被记录或被理解。</w:t>
      </w:r>
    </w:p>
    <w:p>
      <w:pPr>
        <w:spacing w:line="360" w:lineRule="auto"/>
        <w:ind w:firstLine="480"/>
      </w:pPr>
      <w:r>
        <w:t>意义，是主体对不可删除性的理解。更准确地说，意义是主体在理解某个存在不可删除之后，对其与自身、他人和世界线之间关系所形成的主观把握。</w:t>
      </w:r>
    </w:p>
    <w:p>
      <w:pPr>
        <w:spacing w:line="360" w:lineRule="auto"/>
        <w:ind w:firstLine="480"/>
      </w:pPr>
      <w:r>
        <w:t>价值，则是主体或共同体依据某种评价标准，对某个存在、行为、关系或事件作出的高低、善恶、轻重、优劣判断。价值也是主观或共同体性的，但它不是完全任意的，因为它总是依附于某种评价标准。</w:t>
      </w:r>
    </w:p>
    <w:p>
      <w:pPr>
        <w:spacing w:line="360" w:lineRule="auto"/>
        <w:ind w:firstLine="480"/>
      </w:pPr>
      <w:r>
        <w:t>存在权重，是某个存在相对于特定主体、目标事件或世界线节点的必要性强度。它说明不同节点虽然都不可删除，但相对于不同目标事件具有不同的近远、强弱和必要性位置。</w:t>
      </w:r>
    </w:p>
    <w:p>
      <w:pPr>
        <w:spacing w:line="360" w:lineRule="auto"/>
        <w:ind w:firstLine="480"/>
      </w:pPr>
      <w:r>
        <w:t>因此，本章要建立的不是一个泛泛的“万物有价值”命题，而是一套分层结构：不可删除性提供客观底座，意义来自主体理解，价值来自评价标准，存在权重则描述相对于目标事件的必要性差异。</w:t>
      </w:r>
    </w:p>
    <w:p>
      <w:pPr>
        <w:pStyle w:val="Heading1"/>
      </w:pPr>
      <w:r>
        <w:t>二、不可删除性不依赖被爱、被记住或被理解</w:t>
      </w:r>
    </w:p>
    <w:p>
      <w:pPr>
        <w:spacing w:line="360" w:lineRule="auto"/>
        <w:ind w:firstLine="480"/>
      </w:pPr>
      <w:r>
        <w:t>一个存在是否不可删除，不取决于它是否被爱。</w:t>
      </w:r>
    </w:p>
    <w:p>
      <w:pPr>
        <w:spacing w:line="360" w:lineRule="auto"/>
        <w:ind w:firstLine="480"/>
      </w:pPr>
      <w:r>
        <w:t>一个人可以孤独，可以不被理解，可以没有亲密关系回应；但这不会改变他已经进入当前世界线这一事实。被爱影响的是关系经验，不影响存在的客观进入。</w:t>
      </w:r>
    </w:p>
    <w:p>
      <w:pPr>
        <w:spacing w:line="360" w:lineRule="auto"/>
        <w:ind w:firstLine="480"/>
      </w:pPr>
      <w:r>
        <w:t>一个存在是否不可删除，也不取决于它是否被记住。历史记忆、家庭记忆、社会档案和公共叙事都会遗漏大量真实存在。被遗忘影响的是叙事位置，不影响因果事实。</w:t>
      </w:r>
    </w:p>
    <w:p>
      <w:pPr>
        <w:spacing w:line="360" w:lineRule="auto"/>
        <w:ind w:firstLine="480"/>
      </w:pPr>
      <w:r>
        <w:t>同样，一个存在是否不可删除，也不取决于它是否被主体理解。许多事件在发生时无人理解其后果，许多普通人在历史中从未被命名，许多微小节点没有被任何共同体赋予意义，但它们已经真实进入世界线。</w:t>
      </w:r>
    </w:p>
    <w:p>
      <w:pPr>
        <w:spacing w:line="360" w:lineRule="auto"/>
        <w:ind w:firstLine="480"/>
      </w:pPr>
      <w:r>
        <w:t>因此，不被爱、不被记住、不被理解，都不能取消存在的客观性。它们会影响意义生成、价值评价和历史可见度，却不能改变不可删除性本身。</w:t>
      </w:r>
    </w:p>
    <w:p>
      <w:pPr>
        <w:spacing w:line="360" w:lineRule="auto"/>
        <w:ind w:firstLine="480"/>
      </w:pPr>
      <w:r>
        <w:t>这一点是本章的地基：不可删除性先于意义和价值。意义和价值可以生成、漂移、争议、丧失或重建；不可删除性则来自真实进入当前世界线这一事实。</w:t>
      </w:r>
    </w:p>
    <w:p>
      <w:pPr>
        <w:pStyle w:val="Heading1"/>
      </w:pPr>
      <w:r>
        <w:t>三、意义是主体对不可删除性的理解</w:t>
      </w:r>
    </w:p>
    <w:p>
      <w:pPr>
        <w:spacing w:line="360" w:lineRule="auto"/>
        <w:ind w:firstLine="480"/>
      </w:pPr>
      <w:r>
        <w:t>意义不是宇宙预先贴在每个存在身上的标签。</w:t>
      </w:r>
    </w:p>
    <w:p>
      <w:pPr>
        <w:spacing w:line="360" w:lineRule="auto"/>
        <w:ind w:firstLine="480"/>
      </w:pPr>
      <w:r>
        <w:t>意义也不是社会评价系统给出的排名。一个人被社会赞美，并不必然意味着他真正理解了自身存在；一个人不被社会承认，也不意味着他的生命没有任何意义生成的可能。</w:t>
      </w:r>
    </w:p>
    <w:p>
      <w:pPr>
        <w:spacing w:line="360" w:lineRule="auto"/>
        <w:ind w:firstLine="480"/>
      </w:pPr>
      <w:r>
        <w:t>在全域不可删除论中，意义可以被定义为：主体对不可删除性的理解。</w:t>
      </w:r>
    </w:p>
    <w:p>
      <w:pPr>
        <w:spacing w:line="360" w:lineRule="auto"/>
        <w:ind w:firstLine="480"/>
      </w:pPr>
      <w:r>
        <w:t>当一个主体理解到自己并不是世界线之外的空白，理解到自己已经真实进入当前世界线，理解到自己的存在、关系、行动、沉默和承受都已经参与现实结构时，意义就开始出现。</w:t>
      </w:r>
    </w:p>
    <w:p>
      <w:pPr>
        <w:spacing w:line="360" w:lineRule="auto"/>
        <w:ind w:firstLine="480"/>
      </w:pPr>
      <w:r>
        <w:t>这种意义不是外部奖赏，而是主体对自身处境的理解方式。它可以表现为安顿、承担、修复、珍惜、悔改、继续行动，也可以表现为对他人不可删除性的承认。</w:t>
      </w:r>
    </w:p>
    <w:p>
      <w:pPr>
        <w:spacing w:line="360" w:lineRule="auto"/>
        <w:ind w:firstLine="480"/>
      </w:pPr>
      <w:r>
        <w:t>因此，意义具有主观性，但不是任意幻想。它以不可删除性这一客观事实为底座。没有主体理解，不可删除性仍然成立；但当主体理解不可删除性时，不可删除性便可以转化为意义经验。</w:t>
      </w:r>
    </w:p>
    <w:p>
      <w:pPr>
        <w:spacing w:line="360" w:lineRule="auto"/>
        <w:ind w:firstLine="480"/>
      </w:pPr>
      <w:r>
        <w:t>这也是为什么本书要写作。全域不可删除性作为事实可以不被理解，但一个主体一旦理解它，就可能改变自身面对失败、普通、被替代和被遗忘时的底层判断。</w:t>
      </w:r>
    </w:p>
    <w:p>
      <w:pPr>
        <w:pStyle w:val="Heading1"/>
      </w:pPr>
      <w:r>
        <w:t>四、价值是依据评价标准形成的判断</w:t>
      </w:r>
    </w:p>
    <w:p>
      <w:pPr>
        <w:spacing w:line="360" w:lineRule="auto"/>
        <w:ind w:firstLine="480"/>
      </w:pPr>
      <w:r>
        <w:t>价值不同于意义。</w:t>
      </w:r>
    </w:p>
    <w:p>
      <w:pPr>
        <w:spacing w:line="360" w:lineRule="auto"/>
        <w:ind w:firstLine="480"/>
      </w:pPr>
      <w:r>
        <w:t>意义主要回答：主体如何理解自身或某个存在与世界线之间的关系。价值则回答：在某种评价标准下，某个存在、行为、关系或事件被判断为高还是低、善还是恶、重要还是次要、优先还是后置。</w:t>
      </w:r>
    </w:p>
    <w:p>
      <w:pPr>
        <w:spacing w:line="360" w:lineRule="auto"/>
        <w:ind w:firstLine="480"/>
      </w:pPr>
      <w:r>
        <w:t>价值虽然也是主体或共同体性的，但它并不是完全任意的。价值判断总是依赖标准。标准不同，价值排序就会改变。</w:t>
      </w:r>
    </w:p>
    <w:p>
      <w:pPr>
        <w:spacing w:line="360" w:lineRule="auto"/>
        <w:ind w:firstLine="480"/>
      </w:pPr>
      <w:r>
        <w:t>例如，在封建社会中，对于家天下、君主和王朝的忠诚，可能被评价为极高价值。在那种评价框架下，忠于一家一姓、维护宗法秩序、为君主牺牲，可能被看作高贵行为。</w:t>
      </w:r>
    </w:p>
    <w:p>
      <w:pPr>
        <w:spacing w:line="360" w:lineRule="auto"/>
        <w:ind w:firstLine="480"/>
      </w:pPr>
      <w:r>
        <w:t>但到了现代民主社会，评价标准发生变化。人们更可能认为，对人民、公共利益、民族共同体、基本权利和公共正义的忠诚，高于对一家一姓的忠诚。</w:t>
      </w:r>
    </w:p>
    <w:p>
      <w:pPr>
        <w:spacing w:line="360" w:lineRule="auto"/>
        <w:ind w:firstLine="480"/>
      </w:pPr>
      <w:r>
        <w:t>这说明，价值不是脱离历史和共同体的绝对实体。它受时代制度、共同体结构、道德标准、权力秩序和主体立场影响。</w:t>
      </w:r>
    </w:p>
    <w:p>
      <w:pPr>
        <w:spacing w:line="360" w:lineRule="auto"/>
        <w:ind w:firstLine="480"/>
      </w:pPr>
      <w:r>
        <w:t>但这也不意味着价值完全任意。一个共同体必须说明自己的评价标准，并接受他者批判。封建价值可以被现代价值批判，现代价值也必须暴露自己的前提。</w:t>
      </w:r>
    </w:p>
    <w:p>
      <w:pPr>
        <w:spacing w:line="360" w:lineRule="auto"/>
        <w:ind w:firstLine="480"/>
      </w:pPr>
      <w:r>
        <w:t>因此，本理论不把价值写成宇宙自带的标签，而把价值理解为主体或共同体在特定标准下形成的判断。价值有框架性、历史性和争议性。</w:t>
      </w:r>
    </w:p>
    <w:p>
      <w:pPr>
        <w:pStyle w:val="Heading1"/>
      </w:pPr>
      <w:r>
        <w:t>五、存在权重具有目标相对性</w:t>
      </w:r>
    </w:p>
    <w:p>
      <w:pPr>
        <w:spacing w:line="360" w:lineRule="auto"/>
        <w:ind w:firstLine="480"/>
      </w:pPr>
      <w:r>
        <w:t>存在权重还需要进一步精确化。</w:t>
      </w:r>
    </w:p>
    <w:p>
      <w:pPr>
        <w:spacing w:line="360" w:lineRule="auto"/>
        <w:ind w:firstLine="480"/>
      </w:pPr>
      <w:r>
        <w:t>所有真实进入当前世界线的节点都不可删除，但它们相对于不同目标事件的权重并不相同。</w:t>
      </w:r>
    </w:p>
    <w:p>
      <w:pPr>
        <w:spacing w:line="360" w:lineRule="auto"/>
        <w:ind w:firstLine="480"/>
      </w:pPr>
      <w:r>
        <w:t>例如，对于“我这个具体生命的出生”这一目标事件来说，父母的存在权重远远高于介绍父母认识的媒婆。父母是直接生成条件，处在直接过去和生成邻域中；媒婆则是中介条件、背景条件或远程历史条件。</w:t>
      </w:r>
    </w:p>
    <w:p>
      <w:pPr>
        <w:spacing w:line="360" w:lineRule="auto"/>
        <w:ind w:firstLine="480"/>
      </w:pPr>
      <w:r>
        <w:t>这并不是说媒婆可以归零。媒婆如果真实参与了父母相识的事件链，她同样不可删除。但相对于“我的出生”这个目标事件，父母的权重更高，媒婆的权重更间接。</w:t>
      </w:r>
    </w:p>
    <w:p>
      <w:pPr>
        <w:spacing w:line="360" w:lineRule="auto"/>
        <w:ind w:firstLine="480"/>
      </w:pPr>
      <w:r>
        <w:t>因此，存在权重具有目标相对性。它总是相对于某个主体、某个事件、某段关系或某条分析路径而言。</w:t>
      </w:r>
    </w:p>
    <w:p>
      <w:pPr>
        <w:spacing w:line="360" w:lineRule="auto"/>
        <w:ind w:firstLine="480"/>
      </w:pPr>
      <w:r>
        <w:t>用因果拓扑模型表述，可以说：不同节点都可以属于某个目标事件的 Past(e)，但它们在直接过去、局部过去和全域过去中的位置不同；它们与目标事件之间的链条长度、生成强度、约束作用和邻域关系也不同。</w:t>
      </w:r>
    </w:p>
    <w:p>
      <w:pPr>
        <w:spacing w:line="360" w:lineRule="auto"/>
        <w:ind w:firstLine="480"/>
      </w:pPr>
      <w:r>
        <w:t>由此可以形成一个重要原则：不可删除性是全域的，存在权重是相对目标事件分布的。</w:t>
      </w:r>
    </w:p>
    <w:p>
      <w:pPr>
        <w:spacing w:line="360" w:lineRule="auto"/>
        <w:ind w:firstLine="480"/>
      </w:pPr>
      <w:r>
        <w:t>这条原则能避免两个误读。第一，万物不可删除不等于万物等价。第二，存在权重差异不等于低权重节点可以归零。</w:t>
      </w:r>
    </w:p>
    <w:p>
      <w:pPr>
        <w:pStyle w:val="Heading1"/>
      </w:pPr>
      <w:r>
        <w:t>六、意义、价值与存在权重的关系</w:t>
      </w:r>
    </w:p>
    <w:p>
      <w:pPr>
        <w:spacing w:line="360" w:lineRule="auto"/>
        <w:ind w:firstLine="480"/>
      </w:pPr>
      <w:r>
        <w:t>现在可以把三者关系整理清楚。</w:t>
      </w:r>
    </w:p>
    <w:p>
      <w:pPr>
        <w:spacing w:line="360" w:lineRule="auto"/>
        <w:ind w:firstLine="480"/>
      </w:pPr>
      <w:r>
        <w:t>不可删除性回答：某个存在是否已经真实进入当前世界线，能否被无损删除。</w:t>
      </w:r>
    </w:p>
    <w:p>
      <w:pPr>
        <w:spacing w:line="360" w:lineRule="auto"/>
        <w:ind w:firstLine="480"/>
      </w:pPr>
      <w:r>
        <w:t>意义回答：主体如何理解这种不可删除性，以及如何把它纳入自身与世界的关系。</w:t>
      </w:r>
    </w:p>
    <w:p>
      <w:pPr>
        <w:spacing w:line="360" w:lineRule="auto"/>
        <w:ind w:firstLine="480"/>
      </w:pPr>
      <w:r>
        <w:t>价值回答：主体或共同体依据什么评价标准，对某个存在、行为或事件作出高低、善恶、优劣判断。</w:t>
      </w:r>
    </w:p>
    <w:p>
      <w:pPr>
        <w:spacing w:line="360" w:lineRule="auto"/>
        <w:ind w:firstLine="480"/>
      </w:pPr>
      <w:r>
        <w:t>存在权重回答：某个存在相对于特定目标主体或目标事件具有多大的必要性强度和因果邻近度。</w:t>
      </w:r>
    </w:p>
    <w:p>
      <w:pPr>
        <w:spacing w:line="360" w:lineRule="auto"/>
        <w:ind w:firstLine="480"/>
      </w:pPr>
      <w:r>
        <w:t>因此，一个存在可以不可删除，却没有被主体理解为有意义；可以对某个主体有巨大意义，却在某个公共评价框架中价值较低；可以在某个目标事件中权重很高，却在另一个目标事件中权重很低。</w:t>
      </w:r>
    </w:p>
    <w:p>
      <w:pPr>
        <w:spacing w:line="360" w:lineRule="auto"/>
        <w:ind w:firstLine="480"/>
      </w:pPr>
      <w:r>
        <w:t>例如，一个普通母亲对自己孩子的存在权重极高，对国家政治史的显性价值可能很低；一位历史人物对国家制度价值很高，对某个普通家庭的意义可能很弱；一场灾难对受害者生命意义造成巨大撕裂，但不能因此获得正面伦理价值。</w:t>
      </w:r>
    </w:p>
    <w:p>
      <w:pPr>
        <w:spacing w:line="360" w:lineRule="auto"/>
        <w:ind w:firstLine="480"/>
      </w:pPr>
      <w:r>
        <w:t>这些区分让本理论避免混乱：不可删除性不是意义本身，意义不是价值本身，价值不是存在权重本身。</w:t>
      </w:r>
    </w:p>
    <w:p>
      <w:pPr>
        <w:pStyle w:val="Heading1"/>
      </w:pPr>
      <w:r>
        <w:t>七、本章小结</w:t>
      </w:r>
    </w:p>
    <w:p>
      <w:pPr>
        <w:spacing w:line="360" w:lineRule="auto"/>
        <w:ind w:firstLine="480"/>
      </w:pPr>
      <w:r>
        <w:t>本章重新区分了不可删除性、意义、价值和存在权重。</w:t>
      </w:r>
    </w:p>
    <w:p>
      <w:pPr>
        <w:spacing w:line="360" w:lineRule="auto"/>
        <w:ind w:firstLine="480"/>
      </w:pPr>
      <w:r>
        <w:t>不可删除性是客观因果事实，不依赖被爱、被记住或被理解。</w:t>
      </w:r>
    </w:p>
    <w:p>
      <w:pPr>
        <w:spacing w:line="360" w:lineRule="auto"/>
        <w:ind w:firstLine="480"/>
      </w:pPr>
      <w:r>
        <w:t>意义是主体对不可删除性的理解，是主体将自身或他者的不可删除位置纳入关系、叙事和行动中的主观把握。</w:t>
      </w:r>
    </w:p>
    <w:p>
      <w:pPr>
        <w:spacing w:line="360" w:lineRule="auto"/>
        <w:ind w:firstLine="480"/>
      </w:pPr>
      <w:r>
        <w:t>价值是主体或共同体依据评价标准作出的判断，具有框架性、历史性和争议性。</w:t>
      </w:r>
    </w:p>
    <w:p>
      <w:pPr>
        <w:spacing w:line="360" w:lineRule="auto"/>
        <w:ind w:firstLine="480"/>
      </w:pPr>
      <w:r>
        <w:t>存在权重具有目标相对性。同一节点相对于不同主体、事件或分析路径，可以具有不同权重。父母相对于我的出生事件，比介绍他们认识的媒婆具有更高权重；但媒婆若真实进入该事件链，也不能被归零。</w:t>
      </w:r>
    </w:p>
    <w:p>
      <w:pPr>
        <w:spacing w:line="360" w:lineRule="auto"/>
        <w:ind w:firstLine="480"/>
      </w:pPr>
      <w:r>
        <w:t>因此，本章的核心结论是：不可删除性提供客观底座，意义来自主体理解，价值来自评价标准，存在权重体现目标相对的必要性分布。</w:t>
      </w:r>
    </w:p>
    <w:p>
      <w:pPr>
        <w:spacing w:line="360" w:lineRule="auto"/>
        <w:ind w:firstLine="480"/>
      </w:pPr>
      <w:r>
        <w:t>这一区分使全域不可删除论既能避免“万物都同样有价值”的误读，也能避免“低权重节点可以归零”的误读。</w:t>
      </w:r>
    </w:p>
    <w:p>
      <w:pPr>
        <w:pStyle w:val="Title"/>
      </w:pPr>
      <w:r>
        <w:t>第八章：宿命</w:t>
      </w:r>
    </w:p>
    <w:p>
      <w:pPr>
        <w:pStyle w:val="Heading1"/>
      </w:pPr>
      <w:r>
        <w:t>一、为什么需要讨论宿命</w:t>
      </w:r>
    </w:p>
    <w:p>
      <w:pPr>
        <w:spacing w:line="360" w:lineRule="auto"/>
        <w:ind w:firstLine="480"/>
      </w:pPr>
      <w:r>
        <w:t>全域不可删除论讨论到这里，必然会触及宿命。</w:t>
      </w:r>
    </w:p>
    <w:p>
      <w:pPr>
        <w:spacing w:line="360" w:lineRule="auto"/>
        <w:ind w:firstLine="480"/>
      </w:pPr>
      <w:r>
        <w:t>如果每个存在都已经进入当前世界线，如果当前世界线依赖所有真实节点，如果主体此刻的理解、行动、痛苦和选择都携带其因果过去，那么人的生命路径就不能再被理解为从虚空中自由生成。</w:t>
      </w:r>
    </w:p>
    <w:p>
      <w:pPr>
        <w:spacing w:line="360" w:lineRule="auto"/>
        <w:ind w:firstLine="480"/>
      </w:pPr>
      <w:r>
        <w:t>本书所说的宿命，不是民间意义上的神秘安排，也不是某个外部意志写下的惩罚或奖赏。它更接近一种 Past 拓扑下的生命剧本：一个主体此刻所是、所想、所能做、所不能做，都携带其全部因果过去。</w:t>
      </w:r>
    </w:p>
    <w:p>
      <w:pPr>
        <w:spacing w:line="360" w:lineRule="auto"/>
        <w:ind w:firstLine="480"/>
      </w:pPr>
      <w:r>
        <w:t>这里必须明确：本书使用的是 Past 拓扑，而不是把宿命简单等同于亚历山德罗夫拓扑。Past 拓扑强调的是事件对其因果来路的携带。一个事件一旦出现，就不是孤立点，而是带着其过去集一起进入当前世界线。</w:t>
      </w:r>
    </w:p>
    <w:p>
      <w:pPr>
        <w:spacing w:line="360" w:lineRule="auto"/>
        <w:ind w:firstLine="480"/>
      </w:pPr>
      <w:r>
        <w:t>因此，宿命不是一种后验安慰，而是一种结构判断：此刻的我，是一切历史事件在此时此地的具象化。</w:t>
      </w:r>
    </w:p>
    <w:p>
      <w:pPr>
        <w:pStyle w:val="Heading1"/>
      </w:pPr>
      <w:r>
        <w:t>二、宿命是 Past 拓扑中的剧本</w:t>
      </w:r>
    </w:p>
    <w:p>
      <w:pPr>
        <w:spacing w:line="360" w:lineRule="auto"/>
        <w:ind w:firstLine="480"/>
      </w:pPr>
      <w:r>
        <w:t>宿命可以被理解为 Past 拓扑中的剧本。</w:t>
      </w:r>
    </w:p>
    <w:p>
      <w:pPr>
        <w:spacing w:line="360" w:lineRule="auto"/>
        <w:ind w:firstLine="480"/>
      </w:pPr>
      <w:r>
        <w:t>这里的剧本不是说主体像木偶一样被外部力量临时操纵，而是说主体的每一个此刻都不是孤立产生的。它由过去集、条件链、身体状态、记忆结构、语言环境、关系网络、创伤、欲望、制度和偶然事件共同生成。</w:t>
      </w:r>
    </w:p>
    <w:p>
      <w:pPr>
        <w:spacing w:line="360" w:lineRule="auto"/>
        <w:ind w:firstLine="480"/>
      </w:pPr>
      <w:r>
        <w:t>Past(e) 表示进入事件 e 因果来路的前置事件集合。若把某个主体在某一时刻的行动、判断或念头看作事件 e，那么这个事件并不是凭空出现，而是携带其 Past(e)。</w:t>
      </w:r>
    </w:p>
    <w:p>
      <w:pPr>
        <w:spacing w:line="360" w:lineRule="auto"/>
        <w:ind w:firstLine="480"/>
      </w:pPr>
      <w:r>
        <w:t>宿命的剧本性就在这里：所谓“我此刻这样想”“我此刻这样选择”“我此刻开始努力”，都不是从无中跳出的自由点，而是过去集在当前节点上的显现。</w:t>
      </w:r>
    </w:p>
    <w:p>
      <w:pPr>
        <w:spacing w:line="360" w:lineRule="auto"/>
        <w:ind w:firstLine="480"/>
      </w:pPr>
      <w:r>
        <w:t>因此，本书倾向于把宿命理解为剧本，而不是开放式展开。但这个剧本不是被主体之外的神秘作者写下，而是由全域因果本身写成。主体不是剧本之外的读者，而是剧本内部的发生方式。</w:t>
      </w:r>
    </w:p>
    <w:p>
      <w:pPr>
        <w:pStyle w:val="Heading1"/>
      </w:pPr>
      <w:r>
        <w:t>三、努力、学习和反思都是宿命的一部分</w:t>
      </w:r>
    </w:p>
    <w:p>
      <w:pPr>
        <w:spacing w:line="360" w:lineRule="auto"/>
        <w:ind w:firstLine="480"/>
      </w:pPr>
      <w:r>
        <w:t>如果宿命是剧本，努力是否还有意义？</w:t>
      </w:r>
    </w:p>
    <w:p>
      <w:pPr>
        <w:spacing w:line="360" w:lineRule="auto"/>
        <w:ind w:firstLine="480"/>
      </w:pPr>
      <w:r>
        <w:t>全域不可删除论的回答是：努力、学习、反思、忏悔和改变，并不是宿命的反面，而是宿命的一部分。</w:t>
      </w:r>
    </w:p>
    <w:p>
      <w:pPr>
        <w:spacing w:line="360" w:lineRule="auto"/>
        <w:ind w:firstLine="480"/>
      </w:pPr>
      <w:r>
        <w:t>一个人开始学习，不是因为他突然逃出了因果链，而是因为过去的经验、环境的压力、某次失败、某个人的话、身体的状态、未来的恐惧和某种尚未熄灭的欲望，共同生成了“开始学习”这个事件。</w:t>
      </w:r>
    </w:p>
    <w:p>
      <w:pPr>
        <w:spacing w:line="360" w:lineRule="auto"/>
        <w:ind w:firstLine="480"/>
      </w:pPr>
      <w:r>
        <w:t>一个人反思自己，也不是站在宿命之外审判宿命。反思本身也是 Past 拓扑中的事件，它携带更早的经历、语言、羞耻、痛苦、教育、他人的目光和自我保存的冲动。</w:t>
      </w:r>
    </w:p>
    <w:p>
      <w:pPr>
        <w:spacing w:line="360" w:lineRule="auto"/>
        <w:ind w:firstLine="480"/>
      </w:pPr>
      <w:r>
        <w:t>因此，努力不是自由意志对宿命的胜利，而是宿命在某个节点上以努力的形式出现。学习不是逃离剧本，而是剧本中写着“这个人会在此刻开始学习”。</w:t>
      </w:r>
    </w:p>
    <w:p>
      <w:pPr>
        <w:spacing w:line="360" w:lineRule="auto"/>
        <w:ind w:firstLine="480"/>
      </w:pPr>
      <w:r>
        <w:t>这并不取消努力的现实作用。努力仍然会改变后续世界线，因为努力本身就是新的因果节点。宿命不是让人停止行动，而是说明行动也在宿命之中。</w:t>
      </w:r>
    </w:p>
    <w:p>
      <w:pPr>
        <w:pStyle w:val="Heading1"/>
      </w:pPr>
      <w:r>
        <w:t>四、“我本可不同”也是宿命生成的想法</w:t>
      </w:r>
    </w:p>
    <w:p>
      <w:pPr>
        <w:spacing w:line="360" w:lineRule="auto"/>
        <w:ind w:firstLine="480"/>
      </w:pPr>
      <w:r>
        <w:t>人常常会想：我本可以不同。</w:t>
      </w:r>
    </w:p>
    <w:p>
      <w:pPr>
        <w:spacing w:line="360" w:lineRule="auto"/>
        <w:ind w:firstLine="480"/>
      </w:pPr>
      <w:r>
        <w:t>这个想法并不需要被否认。一个人确实可以设想另一条路径、另一个选择、另一种性格、另一种人生。但全域不可删除论要进一步指出：产生“我本可不同”这个想法本身，也是当前宿命的一部分。</w:t>
      </w:r>
    </w:p>
    <w:p>
      <w:pPr>
        <w:spacing w:line="360" w:lineRule="auto"/>
        <w:ind w:firstLine="480"/>
      </w:pPr>
      <w:r>
        <w:t>也就是说，不是一个脱离因果的纯粹意识在自由比较多个世界，而是当前世界线中的主体，在其过去集推动下，必然生成了对反事实的想象。</w:t>
      </w:r>
    </w:p>
    <w:p>
      <w:pPr>
        <w:spacing w:line="360" w:lineRule="auto"/>
        <w:ind w:firstLine="480"/>
      </w:pPr>
      <w:r>
        <w:t>“如果当初那样就好了”“如果我是另一种人就好了”“如果我没有经历那些事就好了”，这些念头不是宿命之外的声音，而是一切历史事件在此时形成的心理表面。</w:t>
      </w:r>
    </w:p>
    <w:p>
      <w:pPr>
        <w:spacing w:line="360" w:lineRule="auto"/>
        <w:ind w:firstLine="480"/>
      </w:pPr>
      <w:r>
        <w:t>因此，承认“我本可不同”并不破坏当前世界线同一性。它只是说明，当前世界线中包含一个会想象自身可不同的主体。</w:t>
      </w:r>
    </w:p>
    <w:p>
      <w:pPr>
        <w:spacing w:line="360" w:lineRule="auto"/>
        <w:ind w:firstLine="480"/>
      </w:pPr>
      <w:r>
        <w:t>反事实想象并不证明主体逃出了剧本。它恰恰是剧本的一部分。</w:t>
      </w:r>
    </w:p>
    <w:p>
      <w:pPr>
        <w:pStyle w:val="Heading1"/>
      </w:pPr>
      <w:r>
        <w:t>五、意识不是脱因果的实体</w:t>
      </w:r>
    </w:p>
    <w:p>
      <w:pPr>
        <w:spacing w:line="360" w:lineRule="auto"/>
        <w:ind w:firstLine="480"/>
      </w:pPr>
      <w:r>
        <w:t>宿命问题最终会触及意识。</w:t>
      </w:r>
    </w:p>
    <w:p>
      <w:pPr>
        <w:spacing w:line="360" w:lineRule="auto"/>
        <w:ind w:firstLine="480"/>
      </w:pPr>
      <w:r>
        <w:t>本书不把意识理解为一个真正脱离因果链、能够从世界线之外发出选择的实体。所谓意识，更像是主体生命架构中的第一人称界面，是身体、记忆、语言、欲望、关系和神经过程在某一层面上的显现。</w:t>
      </w:r>
    </w:p>
    <w:p>
      <w:pPr>
        <w:spacing w:line="360" w:lineRule="auto"/>
        <w:ind w:firstLine="480"/>
      </w:pPr>
      <w:r>
        <w:t>人感觉自己在选择，感觉自己在思考，感觉自己可以重新理解过去。这些感觉真实地发生在主体经验中，但它们并不证明存在一个不受因果制约的纯粹意识。</w:t>
      </w:r>
    </w:p>
    <w:p>
      <w:pPr>
        <w:spacing w:line="360" w:lineRule="auto"/>
        <w:ind w:firstLine="480"/>
      </w:pPr>
      <w:r>
        <w:t>如果说“我不认为有真正的意识”，更准确的哲学表达应当是：本书不承认一种脱离身体、历史、语言、关系和因果结构而独立自足的意识实体。</w:t>
      </w:r>
    </w:p>
    <w:p>
      <w:pPr>
        <w:spacing w:line="360" w:lineRule="auto"/>
        <w:ind w:firstLine="480"/>
      </w:pPr>
      <w:r>
        <w:t>意识不是宿命之外的裁判，而是宿命在主体内部显现为“我正在理解、我正在选择、我正在后悔、我正在努力”的界面。</w:t>
      </w:r>
    </w:p>
    <w:p>
      <w:pPr>
        <w:spacing w:line="360" w:lineRule="auto"/>
        <w:ind w:firstLine="480"/>
      </w:pPr>
      <w:r>
        <w:t>这种界面并非虚假无物。它真实发生，也真实产生后果。但它不是绝对自由的源头，而是因果剧本中的一种表现形式。</w:t>
      </w:r>
    </w:p>
    <w:p>
      <w:pPr>
        <w:pStyle w:val="Heading1"/>
      </w:pPr>
      <w:r>
        <w:t>六、宿命与责任</w:t>
      </w:r>
    </w:p>
    <w:p>
      <w:pPr>
        <w:spacing w:line="360" w:lineRule="auto"/>
        <w:ind w:firstLine="480"/>
      </w:pPr>
      <w:r>
        <w:t>如果一切都在宿命中，责任是否还成立？</w:t>
      </w:r>
    </w:p>
    <w:p>
      <w:pPr>
        <w:spacing w:line="360" w:lineRule="auto"/>
        <w:ind w:firstLine="480"/>
      </w:pPr>
      <w:r>
        <w:t>责任仍然成立，但它不再被理解为脱因果自由意志的奖惩，而应被理解为世界线内部的调节机制。</w:t>
      </w:r>
    </w:p>
    <w:p>
      <w:pPr>
        <w:spacing w:line="360" w:lineRule="auto"/>
        <w:ind w:firstLine="480"/>
      </w:pPr>
      <w:r>
        <w:t>一个行为进入世界线并产生后果，后续共同体对它进行赞许、惩罚、追责、修复或防范，这些同样是世界线中的事件。</w:t>
      </w:r>
    </w:p>
    <w:p>
      <w:pPr>
        <w:spacing w:line="360" w:lineRule="auto"/>
        <w:ind w:firstLine="480"/>
      </w:pPr>
      <w:r>
        <w:t>惩罚恶行，不是因为施害者站在因果之外自由创造了恶，而是因为恶行已经造成后果，社会必须通过追责和制度安排改变后续世界线。</w:t>
      </w:r>
    </w:p>
    <w:p>
      <w:pPr>
        <w:spacing w:line="360" w:lineRule="auto"/>
        <w:ind w:firstLine="480"/>
      </w:pPr>
      <w:r>
        <w:t>责任不是宿命的反面，而是宿命中的反馈结构。</w:t>
      </w:r>
    </w:p>
    <w:p>
      <w:pPr>
        <w:spacing w:line="360" w:lineRule="auto"/>
        <w:ind w:firstLine="480"/>
      </w:pPr>
      <w:r>
        <w:t>因此，承认宿命不等于取消伦理。相反，伦理、法律、教育、惩罚、忏悔和修复，都属于宿命剧本中调节后续路径的机制。</w:t>
      </w:r>
    </w:p>
    <w:p>
      <w:pPr>
        <w:pStyle w:val="Heading1"/>
      </w:pPr>
      <w:r>
        <w:t>七、反对行动放弃误读</w:t>
      </w:r>
    </w:p>
    <w:p>
      <w:pPr>
        <w:spacing w:line="360" w:lineRule="auto"/>
        <w:ind w:firstLine="480"/>
      </w:pPr>
      <w:r>
        <w:t>宿命最容易被误读为行动放弃。</w:t>
      </w:r>
    </w:p>
    <w:p>
      <w:pPr>
        <w:spacing w:line="360" w:lineRule="auto"/>
        <w:ind w:firstLine="480"/>
      </w:pPr>
      <w:r>
        <w:t>有人可能说：既然一切都是宿命，那我就不用努力、不用负责、不用改变。</w:t>
      </w:r>
    </w:p>
    <w:p>
      <w:pPr>
        <w:spacing w:line="360" w:lineRule="auto"/>
        <w:ind w:firstLine="480"/>
      </w:pPr>
      <w:r>
        <w:t>但这句话本身如果出现，也同样是宿命的一部分。它不是逃出宿命，而是宿命以行动放弃的形式展开。</w:t>
      </w:r>
    </w:p>
    <w:p>
      <w:pPr>
        <w:spacing w:line="360" w:lineRule="auto"/>
        <w:ind w:firstLine="480"/>
      </w:pPr>
      <w:r>
        <w:t>全域不可删除论不鼓励这种展开。因为行动放弃同样会成为新的因果节点，带来新的后果。一个人放弃学习、放弃治疗、放弃承担、放弃修复关系，这些都不是无后果的中立状态，而会继续塑造后续世界线。</w:t>
      </w:r>
    </w:p>
    <w:p>
      <w:pPr>
        <w:spacing w:line="360" w:lineRule="auto"/>
        <w:ind w:firstLine="480"/>
      </w:pPr>
      <w:r>
        <w:t>因此，理解宿命，不应使人停止行动，而应使人更清楚地看见：连停止行动也不是无事发生。</w:t>
      </w:r>
    </w:p>
    <w:p>
      <w:pPr>
        <w:spacing w:line="360" w:lineRule="auto"/>
        <w:ind w:firstLine="480"/>
      </w:pPr>
      <w:r>
        <w:t>努力是宿命，放弃也是宿命；学习是宿命，拒绝学习也是宿命；承担是宿命，逃避也是宿命。区别在于，它们会生成不同的后续世界线。</w:t>
      </w:r>
    </w:p>
    <w:p>
      <w:pPr>
        <w:pStyle w:val="Heading1"/>
      </w:pPr>
      <w:r>
        <w:t>八、本章小结</w:t>
      </w:r>
    </w:p>
    <w:p>
      <w:pPr>
        <w:spacing w:line="360" w:lineRule="auto"/>
        <w:ind w:firstLine="480"/>
      </w:pPr>
      <w:r>
        <w:t>本章将宿命理解为 Past 拓扑中的生命剧本。</w:t>
      </w:r>
    </w:p>
    <w:p>
      <w:pPr>
        <w:spacing w:line="360" w:lineRule="auto"/>
        <w:ind w:firstLine="480"/>
      </w:pPr>
      <w:r>
        <w:t>宿命不是神秘安排，而是主体此刻携带全部因果过去的结构状态。</w:t>
      </w:r>
    </w:p>
    <w:p>
      <w:pPr>
        <w:spacing w:line="360" w:lineRule="auto"/>
        <w:ind w:firstLine="480"/>
      </w:pPr>
      <w:r>
        <w:t>努力、学习、反思、忏悔和改变，不是宿命的反面，而是宿命的一部分。</w:t>
      </w:r>
    </w:p>
    <w:p>
      <w:pPr>
        <w:spacing w:line="360" w:lineRule="auto"/>
        <w:ind w:firstLine="480"/>
      </w:pPr>
      <w:r>
        <w:t>“我本可不同”这个念头本身，也是宿命中生成的反事实想象，是一切历史事件在此刻的具象化。</w:t>
      </w:r>
    </w:p>
    <w:p>
      <w:pPr>
        <w:spacing w:line="360" w:lineRule="auto"/>
        <w:ind w:firstLine="480"/>
      </w:pPr>
      <w:r>
        <w:t>本书不承认一种脱离因果结构的真正意识实体。意识更像是主体生命架构中的第一人称界面，是宿命在主体内部显现为理解、选择、后悔和努力的方式。</w:t>
      </w:r>
    </w:p>
    <w:p>
      <w:pPr>
        <w:spacing w:line="360" w:lineRule="auto"/>
        <w:ind w:firstLine="480"/>
      </w:pPr>
      <w:r>
        <w:t>因此，宿命不取消行动，不取消责任，也不取消伦理。行动、责任和伦理本身，都是宿命剧本中的因果机制。</w:t>
      </w:r>
    </w:p>
    <w:p>
      <w:pPr>
        <w:pStyle w:val="Title"/>
      </w:pPr>
      <w:r>
        <w:t>第九章：主体参数与生命架构</w:t>
      </w:r>
    </w:p>
    <w:p>
      <w:pPr>
        <w:pStyle w:val="Heading1"/>
      </w:pPr>
      <w:r>
        <w:t>一、为什么需要一个主体模型</w:t>
      </w:r>
    </w:p>
    <w:p>
      <w:pPr>
        <w:spacing w:line="360" w:lineRule="auto"/>
        <w:ind w:firstLine="480"/>
      </w:pPr>
      <w:r>
        <w:t>前文讨论了不可删除性、世界线同一性、存在权重、意义、价值和宿命。到这里，一个问题变得不可回避：这些东西究竟如何落在一个具体的人身上？</w:t>
      </w:r>
    </w:p>
    <w:p>
      <w:pPr>
        <w:spacing w:line="360" w:lineRule="auto"/>
        <w:ind w:firstLine="480"/>
      </w:pPr>
      <w:r>
        <w:t>一个人不是抽象地进入世界线，而是以身体、基因、记忆、神经结构、损伤、习惯和生命运行状态进入世界线。</w:t>
      </w:r>
    </w:p>
    <w:p>
      <w:pPr>
        <w:spacing w:line="360" w:lineRule="auto"/>
        <w:ind w:firstLine="480"/>
      </w:pPr>
      <w:r>
        <w:t>因此，本章需要一个主体模型。这个模型不是神经科学定理，不是人工智能等同论，也不是灵魂理论。它只是本书用于解释主体如何在世界线中运行的思想模型。</w:t>
      </w:r>
    </w:p>
    <w:p>
      <w:pPr>
        <w:spacing w:line="360" w:lineRule="auto"/>
        <w:ind w:firstLine="480"/>
      </w:pPr>
      <w:r>
        <w:t>本章的基本判断是：人没有一个脱离身体和因果结构的真正自我意识实体。所谓意识，更像是主体参数在脑这一硬件上运行时所展现出来的一种状态。</w:t>
      </w:r>
    </w:p>
    <w:p>
      <w:pPr>
        <w:pStyle w:val="Heading1"/>
      </w:pPr>
      <w:r>
        <w:t>二、意识作为参数运行状态</w:t>
      </w:r>
    </w:p>
    <w:p>
      <w:pPr>
        <w:spacing w:line="360" w:lineRule="auto"/>
        <w:ind w:firstLine="480"/>
      </w:pPr>
      <w:r>
        <w:t>意识可以类比为大模型运行时呈现出的状态。大模型并不是在参数之外另有一个小我；它是在硬件、模型结构、参数权重和输入条件共同作用下，生成某种输出状态。</w:t>
      </w:r>
    </w:p>
    <w:p>
      <w:pPr>
        <w:spacing w:line="360" w:lineRule="auto"/>
        <w:ind w:firstLine="480"/>
      </w:pPr>
      <w:r>
        <w:t>人的意识也可以类似理解：它不是一个脱离身体的独立实体，而是脑这个硬件及其生命结构在运行时呈现出的第一人称状态。</w:t>
      </w:r>
    </w:p>
    <w:p>
      <w:pPr>
        <w:spacing w:line="360" w:lineRule="auto"/>
        <w:ind w:firstLine="480"/>
      </w:pPr>
      <w:r>
        <w:t>这里的类比必须有边界。人不是人工智能，大脑也不等同于当前机器学习模型。但这个类比有助于说明：意识不必被理解为超因果实体。</w:t>
      </w:r>
    </w:p>
    <w:p>
      <w:pPr>
        <w:spacing w:line="360" w:lineRule="auto"/>
        <w:ind w:firstLine="480"/>
      </w:pPr>
      <w:r>
        <w:t>意识是运行状态，不是世界线之外的裁判。它真实发生，也真实产生后果，但它并不证明主体拥有一种完全脱离 Past 拓扑、身体结构和历史输入的绝对自由。</w:t>
      </w:r>
    </w:p>
    <w:p>
      <w:pPr>
        <w:spacing w:line="360" w:lineRule="auto"/>
        <w:ind w:firstLine="480"/>
      </w:pPr>
      <w:r>
        <w:t>因此，本书不承认一种真正独立自足的自我意识。所谓“我”，更像是生命架构在运行过程中形成的界面。</w:t>
      </w:r>
    </w:p>
    <w:p>
      <w:pPr>
        <w:pStyle w:val="Heading1"/>
      </w:pPr>
      <w:r>
        <w:t>三、主体参数包括什么</w:t>
      </w:r>
    </w:p>
    <w:p>
      <w:pPr>
        <w:spacing w:line="360" w:lineRule="auto"/>
        <w:ind w:firstLine="480"/>
      </w:pPr>
      <w:r>
        <w:t>主体参数，指一个具体生命在当前世界线中运行时所携带的相对稳定条件。</w:t>
      </w:r>
    </w:p>
    <w:p>
      <w:pPr>
        <w:spacing w:line="360" w:lineRule="auto"/>
        <w:ind w:firstLine="480"/>
      </w:pPr>
      <w:r>
        <w:t>在本书中，身体、基因、脑结构、神经状态、记忆、创伤、疾病、年龄、感受能力、反应模式和习惯结构，都可以被纳入主体参数。</w:t>
      </w:r>
    </w:p>
    <w:p>
      <w:pPr>
        <w:spacing w:line="360" w:lineRule="auto"/>
        <w:ind w:firstLine="480"/>
      </w:pPr>
      <w:r>
        <w:t>这些参数不是静态不变的。身体会改变，记忆会重组，创伤会留下痕迹，疾病会改变运行状态，习惯会被训练和强化。</w:t>
      </w:r>
    </w:p>
    <w:p>
      <w:pPr>
        <w:spacing w:line="360" w:lineRule="auto"/>
        <w:ind w:firstLine="480"/>
      </w:pPr>
      <w:r>
        <w:t>但并非所有影响主体的东西都应直接称为主体参数。欲望不宜直接作为主体参数，因为欲望更像是主体参数在特定条件下运行出的状态或倾向。</w:t>
      </w:r>
    </w:p>
    <w:p>
      <w:pPr>
        <w:spacing w:line="360" w:lineRule="auto"/>
        <w:ind w:firstLine="480"/>
      </w:pPr>
      <w:r>
        <w:t>语言也不应直接作为主体参数。语言是派生产品，是人类共同体在长期历史中生成的符号系统。个体可以内化语言，但语言本身不是个体原生参数。</w:t>
      </w:r>
    </w:p>
    <w:p>
      <w:pPr>
        <w:spacing w:line="360" w:lineRule="auto"/>
        <w:ind w:firstLine="480"/>
      </w:pPr>
      <w:r>
        <w:t>时代和社会环境也不应直接作为主体参数。它们是派生产品，是拓扑展开到现在后在三维世界中的投影。它们影响主体运行，但应作为外部条件、投影环境或派生结构处理。</w:t>
      </w:r>
    </w:p>
    <w:p>
      <w:pPr>
        <w:spacing w:line="360" w:lineRule="auto"/>
        <w:ind w:firstLine="480"/>
      </w:pPr>
      <w:r>
        <w:t>因此，主体参数主要指生命体自身携带并运行的结构条件；语言、制度、时代、社会环境则属于派生载体或投影环境。</w:t>
      </w:r>
    </w:p>
    <w:p>
      <w:pPr>
        <w:pStyle w:val="Heading1"/>
      </w:pPr>
      <w:r>
        <w:t>四、生命架构是什么</w:t>
      </w:r>
    </w:p>
    <w:p>
      <w:pPr>
        <w:spacing w:line="360" w:lineRule="auto"/>
        <w:ind w:firstLine="480"/>
      </w:pPr>
      <w:r>
        <w:t>生命架构，是主体参数之间形成的整体运行结构。</w:t>
      </w:r>
    </w:p>
    <w:p>
      <w:pPr>
        <w:spacing w:line="360" w:lineRule="auto"/>
        <w:ind w:firstLine="480"/>
      </w:pPr>
      <w:r>
        <w:t>一个人不是身体、记忆、基因和创伤的简单相加，而是这些参数在时间中形成的组织方式。</w:t>
      </w:r>
    </w:p>
    <w:p>
      <w:pPr>
        <w:spacing w:line="360" w:lineRule="auto"/>
        <w:ind w:firstLine="480"/>
      </w:pPr>
      <w:r>
        <w:t>生命架构决定了一个人如何感受、如何反应、如何理解、如何害怕、如何欲望、如何学习、如何失败、如何重新行动。</w:t>
      </w:r>
    </w:p>
    <w:p>
      <w:pPr>
        <w:spacing w:line="360" w:lineRule="auto"/>
        <w:ind w:firstLine="480"/>
      </w:pPr>
      <w:r>
        <w:t>生命架构既来自自然生成，也在世界线中持续被改变。出生、遗传、疾病、教育、伤害、关系、训练、语言内化和制度环境，都会影响生命架构。</w:t>
      </w:r>
    </w:p>
    <w:p>
      <w:pPr>
        <w:spacing w:line="360" w:lineRule="auto"/>
        <w:ind w:firstLine="480"/>
      </w:pPr>
      <w:r>
        <w:t>但必须区分：语言和社会环境不是主体参数本身，而是会改变主体参数运行方式的派生条件。</w:t>
      </w:r>
    </w:p>
    <w:p>
      <w:pPr>
        <w:spacing w:line="360" w:lineRule="auto"/>
        <w:ind w:firstLine="480"/>
      </w:pPr>
      <w:r>
        <w:t>因此，生命架构是自然身体与历史输入共同形成的局部结构，是 Past 拓扑在生命体上的具体组织形式。</w:t>
      </w:r>
    </w:p>
    <w:p>
      <w:pPr>
        <w:pStyle w:val="Heading1"/>
      </w:pPr>
      <w:r>
        <w:t>五、自由意志与主观能动性</w:t>
      </w:r>
    </w:p>
    <w:p>
      <w:pPr>
        <w:spacing w:line="360" w:lineRule="auto"/>
        <w:ind w:firstLine="480"/>
      </w:pPr>
      <w:r>
        <w:t>如果不存在真正脱因果的自我意识，那么自由意志是否也不存在？</w:t>
      </w:r>
    </w:p>
    <w:p>
      <w:pPr>
        <w:spacing w:line="360" w:lineRule="auto"/>
        <w:ind w:firstLine="480"/>
      </w:pPr>
      <w:r>
        <w:t>从本体论层面说，本书不承认一种完全脱离因果结构、能够从世界线之外发出选择的自由意志。所谓选择，是主体参数、生命架构、输入条件和当前情境共同运行出的结果。</w:t>
      </w:r>
    </w:p>
    <w:p>
      <w:pPr>
        <w:spacing w:line="360" w:lineRule="auto"/>
        <w:ind w:firstLine="480"/>
      </w:pPr>
      <w:r>
        <w:t>但从伦理和实践层面，本书不能否认人的主观能动性。</w:t>
      </w:r>
    </w:p>
    <w:p>
      <w:pPr>
        <w:spacing w:line="360" w:lineRule="auto"/>
        <w:ind w:firstLine="480"/>
      </w:pPr>
      <w:r>
        <w:t>这是一个双层结构：本体论上，主观能动性不是超因果自由；伦理上，主观能动性仍必须被承认。</w:t>
      </w:r>
    </w:p>
    <w:p>
      <w:pPr>
        <w:spacing w:line="360" w:lineRule="auto"/>
        <w:ind w:firstLine="480"/>
      </w:pPr>
      <w:r>
        <w:t>因为在人类共同体中，责任、教育、劝诫、训练、法律、承诺、忏悔和修复都依赖主体能动性的实践承认。</w:t>
      </w:r>
    </w:p>
    <w:p>
      <w:pPr>
        <w:spacing w:line="360" w:lineRule="auto"/>
        <w:ind w:firstLine="480"/>
      </w:pPr>
      <w:r>
        <w:t>即使一个人的行动可以被因果解释，我们仍然需要在伦理层面要求其承担后果、回应他人、接受教育、进行修正或面对惩罚。</w:t>
      </w:r>
    </w:p>
    <w:p>
      <w:pPr>
        <w:spacing w:line="360" w:lineRule="auto"/>
        <w:ind w:firstLine="480"/>
      </w:pPr>
      <w:r>
        <w:t>因此，本书的立场是：不存在脱因果的自由意志，但存在作为世界线内部调节机制的主观能动性。主观能动性不是因果之外的奇迹，而是因果系统内部对后续世界线发生作用的机制。</w:t>
      </w:r>
    </w:p>
    <w:p>
      <w:pPr>
        <w:pStyle w:val="Heading1"/>
      </w:pPr>
      <w:r>
        <w:t>六、人、AI、克隆人与派生存在</w:t>
      </w:r>
    </w:p>
    <w:p>
      <w:pPr>
        <w:spacing w:line="360" w:lineRule="auto"/>
        <w:ind w:firstLine="480"/>
      </w:pPr>
      <w:r>
        <w:t>人和 AI 的根本区别，不在于人拥有一个神秘自我意识而 AI 完全没有，而在于二者的来源和世界线位置不同。</w:t>
      </w:r>
    </w:p>
    <w:p>
      <w:pPr>
        <w:spacing w:line="360" w:lineRule="auto"/>
        <w:ind w:firstLine="480"/>
      </w:pPr>
      <w:r>
        <w:t>人是自然生成的生命体。人的身体、出生、死亡、痛苦、繁殖、损伤和世界线承载方式，都属于自然生命结构。</w:t>
      </w:r>
    </w:p>
    <w:p>
      <w:pPr>
        <w:spacing w:line="360" w:lineRule="auto"/>
        <w:ind w:firstLine="480"/>
      </w:pPr>
      <w:r>
        <w:t>AI 是人创造的派生产品。它是人类技术、语言、数据、硬件、能源、制度和训练过程共同生成的拟合系统。它可以表现出类似意识的输出状态，但它的存在链条属于人的派生结构。</w:t>
      </w:r>
    </w:p>
    <w:p>
      <w:pPr>
        <w:spacing w:line="360" w:lineRule="auto"/>
        <w:ind w:firstLine="480"/>
      </w:pPr>
      <w:r>
        <w:t>因此，AI 可以进入世界线，也可以产生影响，但它的不可删除性应当归入派生载体与技术结构中理解。</w:t>
      </w:r>
    </w:p>
    <w:p>
      <w:pPr>
        <w:spacing w:line="360" w:lineRule="auto"/>
        <w:ind w:firstLine="480"/>
      </w:pPr>
      <w:r>
        <w:t>这一点还可以延伸到克隆人、克隆器官和未来生命技术。克隆器官显然是派生生命技术产品；克隆人则更复杂。若克隆人成为具有身体、痛苦、死亡和关系承载能力的生命个体，那么在伦理实践中不能被简单当作耗材。</w:t>
      </w:r>
    </w:p>
    <w:p>
      <w:pPr>
        <w:spacing w:line="360" w:lineRule="auto"/>
        <w:ind w:firstLine="480"/>
      </w:pPr>
      <w:r>
        <w:t>也就是说，虽然其生成方式是人为派生的，但一旦形成具体生命并进入世界线，它就不能被归零。</w:t>
      </w:r>
    </w:p>
    <w:p>
      <w:pPr>
        <w:spacing w:line="360" w:lineRule="auto"/>
        <w:ind w:firstLine="480"/>
      </w:pPr>
      <w:r>
        <w:t>因此，人的自然生成与 AI 的拟合派生之间存在根本差异；但伦理边界仍要求我们谨慎处理所有可能具有痛苦、关系和生命承载能力的存在。</w:t>
      </w:r>
    </w:p>
    <w:p>
      <w:pPr>
        <w:pStyle w:val="Heading1"/>
      </w:pPr>
      <w:r>
        <w:t>七、反对收音机式意识模型</w:t>
      </w:r>
    </w:p>
    <w:p>
      <w:pPr>
        <w:spacing w:line="360" w:lineRule="auto"/>
        <w:ind w:firstLine="480"/>
      </w:pPr>
      <w:r>
        <w:t>本书反对把意识理解为某种从外部接收的灵魂信号。</w:t>
      </w:r>
    </w:p>
    <w:p>
      <w:pPr>
        <w:spacing w:line="360" w:lineRule="auto"/>
        <w:ind w:firstLine="480"/>
      </w:pPr>
      <w:r>
        <w:t>所谓收音机式意识模型，仿佛大脑只是接收器，真正的意识在别处。全域不可删除论不采用这种模型。</w:t>
      </w:r>
    </w:p>
    <w:p>
      <w:pPr>
        <w:spacing w:line="360" w:lineRule="auto"/>
        <w:ind w:firstLine="480"/>
      </w:pPr>
      <w:r>
        <w:t>意识不是从世界线之外降临到身体中的东西，而是身体、脑结构、记忆、参数状态和历史输入共同运行时呈现出的状态。</w:t>
      </w:r>
    </w:p>
    <w:p>
      <w:pPr>
        <w:spacing w:line="360" w:lineRule="auto"/>
        <w:ind w:firstLine="480"/>
      </w:pPr>
      <w:r>
        <w:t>这能更好地与宿命章相衔接：主体此刻的想法、后悔、努力和选择感，都是 Past 拓扑在生命架构中的显现。</w:t>
      </w:r>
    </w:p>
    <w:p>
      <w:pPr>
        <w:pStyle w:val="Heading1"/>
      </w:pPr>
      <w:r>
        <w:t>八、本章小结</w:t>
      </w:r>
    </w:p>
    <w:p>
      <w:pPr>
        <w:spacing w:line="360" w:lineRule="auto"/>
        <w:ind w:firstLine="480"/>
      </w:pPr>
      <w:r>
        <w:t>本章建立了主体参数与生命架构的解释模型。</w:t>
      </w:r>
    </w:p>
    <w:p>
      <w:pPr>
        <w:spacing w:line="360" w:lineRule="auto"/>
        <w:ind w:firstLine="480"/>
      </w:pPr>
      <w:r>
        <w:t>意识不是脱因果的真实自我实体，而是脑这一硬件及生命结构运行时呈现出的第一人称状态。</w:t>
      </w:r>
    </w:p>
    <w:p>
      <w:pPr>
        <w:spacing w:line="360" w:lineRule="auto"/>
        <w:ind w:firstLine="480"/>
      </w:pPr>
      <w:r>
        <w:t>主体参数主要包括身体、基因、脑结构、神经状态、记忆、创伤、疾病、年龄、感受能力、反应模式和习惯结构。</w:t>
      </w:r>
    </w:p>
    <w:p>
      <w:pPr>
        <w:spacing w:line="360" w:lineRule="auto"/>
        <w:ind w:firstLine="480"/>
      </w:pPr>
      <w:r>
        <w:t>欲望更像是参数运行出的状态，语言、时代和社会环境则属于派生产品或三维投影环境，不应直接混入主体参数。</w:t>
      </w:r>
    </w:p>
    <w:p>
      <w:pPr>
        <w:spacing w:line="360" w:lineRule="auto"/>
        <w:ind w:firstLine="480"/>
      </w:pPr>
      <w:r>
        <w:t>本书不承认脱因果自由意志，但在伦理实践层面保留主观能动性。主观能动性是世界线内部的调节机制，而不是世界线之外的奇迹。</w:t>
      </w:r>
    </w:p>
    <w:p>
      <w:pPr>
        <w:spacing w:line="360" w:lineRule="auto"/>
        <w:ind w:firstLine="480"/>
      </w:pPr>
      <w:r>
        <w:t>人和 AI 的区别在于：人是自然生成的生命体，AI 是人创造的拟合性派生产品。克隆技术则提示我们，派生生成不必然取消伦理地位；一旦形成具体生命并进入世界线，就不能被简单耗材化。</w:t>
      </w:r>
    </w:p>
    <w:p>
      <w:pPr>
        <w:pStyle w:val="Title"/>
      </w:pPr>
      <w:r>
        <w:t>第十章：当前世界线与反事实不确定性</w:t>
      </w:r>
    </w:p>
    <w:p>
      <w:pPr>
        <w:spacing w:line="360" w:lineRule="auto"/>
        <w:ind w:firstLine="480"/>
      </w:pPr>
      <w:r>
        <w:t>本章回到当前世界线，进一步压实反事实边界。反事实想象可以帮助人反思，但不能替代行动；可以提供方向，但不能保证幸福；可以揭示遗憾，但不能证明当前主体在另一条路径中仍然存在。</w:t>
      </w:r>
    </w:p>
    <w:p>
      <w:pPr>
        <w:spacing w:line="360" w:lineRule="auto"/>
        <w:ind w:firstLine="480"/>
      </w:pPr>
      <w:r>
        <w:t>当前世界线不是因为完美才重要，而是因为它是痛苦、责任、关系、意义和改变唯一真实发生的场域。</w:t>
      </w:r>
    </w:p>
    <w:p>
      <w:pPr>
        <w:pStyle w:val="Heading1"/>
      </w:pPr>
      <w:r>
        <w:t>一、为什么必须回到当前世界线</w:t>
      </w:r>
    </w:p>
    <w:p>
      <w:pPr>
        <w:spacing w:line="360" w:lineRule="auto"/>
        <w:ind w:firstLine="480"/>
      </w:pPr>
      <w:r>
        <w:t>全域不可删除论以当前世界线为基本讨论对象。</w:t>
      </w:r>
    </w:p>
    <w:p>
      <w:pPr>
        <w:spacing w:line="360" w:lineRule="auto"/>
        <w:ind w:firstLine="480"/>
      </w:pPr>
      <w:r>
        <w:t>这并不是因为当前世界线完美，也不是因为已经发生的一切都值得赞美。当前世界中存在痛苦、恶、灾难、不公、失败、疾病和遗憾。承认当前世界线，不等于美化当前世界线。</w:t>
      </w:r>
    </w:p>
    <w:p>
      <w:pPr>
        <w:spacing w:line="360" w:lineRule="auto"/>
        <w:ind w:firstLine="480"/>
      </w:pPr>
      <w:r>
        <w:t>本理论之所以以当前世界线为基准，是因为当前世界线是主体真实存在、真实经验、真实行动和真实意义生成的唯一承载场。</w:t>
      </w:r>
    </w:p>
    <w:p>
      <w:pPr>
        <w:spacing w:line="360" w:lineRule="auto"/>
        <w:ind w:firstLine="480"/>
      </w:pPr>
      <w:r>
        <w:t>人可以想象无数条反事实世界线，却只能在此时此刻这条已经展开的世界线中感受痛苦、承担责任、形成关系、理解自身、继续行动。</w:t>
      </w:r>
    </w:p>
    <w:p>
      <w:pPr>
        <w:spacing w:line="360" w:lineRule="auto"/>
        <w:ind w:firstLine="480"/>
      </w:pPr>
      <w:r>
        <w:t>因此，当前世界线之所以重要，不在于它最好，而在于它真实承载了你。</w:t>
      </w:r>
    </w:p>
    <w:p>
      <w:pPr>
        <w:pStyle w:val="Heading1"/>
      </w:pPr>
      <w:r>
        <w:t>二、当前世界线不是完美世界</w:t>
      </w:r>
    </w:p>
    <w:p>
      <w:pPr>
        <w:spacing w:line="360" w:lineRule="auto"/>
        <w:ind w:firstLine="480"/>
      </w:pPr>
      <w:r>
        <w:t>必须先排除一个误解：承认当前世界线的重要性，并不等于把现实神圣化。</w:t>
      </w:r>
    </w:p>
    <w:p>
      <w:pPr>
        <w:spacing w:line="360" w:lineRule="auto"/>
        <w:ind w:firstLine="480"/>
      </w:pPr>
      <w:r>
        <w:t>如果有人遭遇贫困、压迫、疾病、失去、失败或不公，本理论不能告诉他这一切都是好的，也不能要求他赞美自己的痛苦。</w:t>
      </w:r>
    </w:p>
    <w:p>
      <w:pPr>
        <w:spacing w:line="360" w:lineRule="auto"/>
        <w:ind w:firstLine="480"/>
      </w:pPr>
      <w:r>
        <w:t>不可删除性不是正当性。世界线同一性也不是伦理辩护。</w:t>
      </w:r>
    </w:p>
    <w:p>
      <w:pPr>
        <w:spacing w:line="360" w:lineRule="auto"/>
        <w:ind w:firstLine="480"/>
      </w:pPr>
      <w:r>
        <w:t>一个恶行可以成为当前世界线的一部分，但这不意味着它应该发生；一个灾难可以参与后续历史形成，但这不意味着它值得赞美；一个人的痛苦可以塑造其生命路径，但这不意味着痛苦本身就是善。</w:t>
      </w:r>
    </w:p>
    <w:p>
      <w:pPr>
        <w:spacing w:line="360" w:lineRule="auto"/>
        <w:ind w:firstLine="480"/>
      </w:pPr>
      <w:r>
        <w:t>本理论的目标不是美化现实，而是说明主体只能从真实承载自己的世界线中理解现实、批判现实并继续行动。</w:t>
      </w:r>
    </w:p>
    <w:p>
      <w:pPr>
        <w:spacing w:line="360" w:lineRule="auto"/>
        <w:ind w:firstLine="480"/>
      </w:pPr>
      <w:r>
        <w:t>承认当前世界线，不等于放弃改变当前世界线。改变现实本身，也发生在当前世界线之内。</w:t>
      </w:r>
    </w:p>
    <w:p>
      <w:pPr>
        <w:pStyle w:val="Heading1"/>
      </w:pPr>
      <w:r>
        <w:t>三、反事实世界的诱惑</w:t>
      </w:r>
    </w:p>
    <w:p>
      <w:pPr>
        <w:spacing w:line="360" w:lineRule="auto"/>
        <w:ind w:firstLine="480"/>
      </w:pPr>
      <w:r>
        <w:t>反事实想象可以帮助理解现实，但不能替代当前世界线中的承担和行动。</w:t>
      </w:r>
    </w:p>
    <w:p>
      <w:pPr>
        <w:spacing w:line="360" w:lineRule="auto"/>
        <w:ind w:firstLine="480"/>
      </w:pPr>
      <w:r>
        <w:t>人在痛苦中很容易转向反事实想象。</w:t>
      </w:r>
    </w:p>
    <w:p>
      <w:pPr>
        <w:spacing w:line="360" w:lineRule="auto"/>
        <w:ind w:firstLine="480"/>
      </w:pPr>
      <w:r>
        <w:t>如果当初没有做那个选择，如果没有遇到那个人，如果没有那场疾病，如果没有那次失败，如果没有某个历史恶人，世界是不是就会更好？</w:t>
      </w:r>
    </w:p>
    <w:p>
      <w:pPr>
        <w:spacing w:line="360" w:lineRule="auto"/>
        <w:ind w:firstLine="480"/>
      </w:pPr>
      <w:r>
        <w:t>这种想象有其心理合理性。反事实想象可以帮助人理解因果，反思错误，也可以缓解当前痛苦。</w:t>
      </w:r>
    </w:p>
    <w:p>
      <w:pPr>
        <w:spacing w:line="360" w:lineRule="auto"/>
        <w:ind w:firstLine="480"/>
      </w:pPr>
      <w:r>
        <w:t>但反事实想象也有危险：它常常把未走之路美化为必然更好的道路。</w:t>
      </w:r>
    </w:p>
    <w:p>
      <w:pPr>
        <w:spacing w:line="360" w:lineRule="auto"/>
        <w:ind w:firstLine="480"/>
      </w:pPr>
      <w:r>
        <w:t>事实上，反事实世界并没有被主体实际承受过。人只能想象它，却无法完整知道它会带来怎样的新关系、新痛苦、新缺失、新风险和新遗憾。</w:t>
      </w:r>
    </w:p>
    <w:p>
      <w:pPr>
        <w:spacing w:line="360" w:lineRule="auto"/>
        <w:ind w:firstLine="480"/>
      </w:pPr>
      <w:r>
        <w:t>假设条件不必然产生假设结果。</w:t>
      </w:r>
    </w:p>
    <w:p>
      <w:pPr>
        <w:pStyle w:val="Heading1"/>
      </w:pPr>
      <w:r>
        <w:t>四、反事实不能保证你仍然存在</w:t>
      </w:r>
    </w:p>
    <w:p>
      <w:pPr>
        <w:spacing w:line="360" w:lineRule="auto"/>
        <w:ind w:firstLine="480"/>
      </w:pPr>
      <w:r>
        <w:t>反事实想象可以帮助理解现实，但不能替代当前世界线中的承担和行动。</w:t>
      </w:r>
    </w:p>
    <w:p>
      <w:pPr>
        <w:spacing w:line="360" w:lineRule="auto"/>
        <w:ind w:firstLine="480"/>
      </w:pPr>
      <w:r>
        <w:t>反事实世界最根本的不确定性在于：你无法保证自己仍然存在于其中。</w:t>
      </w:r>
    </w:p>
    <w:p>
      <w:pPr>
        <w:spacing w:line="360" w:lineRule="auto"/>
        <w:ind w:firstLine="480"/>
      </w:pPr>
      <w:r>
        <w:t>如果删除某个历史节点，后续世界线就不再是当前世界线。家庭关系、出生条件、社会结构、技术路径、语言环境、疾病传播、迁徙路线和偶然相遇都可能改变。</w:t>
      </w:r>
    </w:p>
    <w:p>
      <w:pPr>
        <w:spacing w:line="360" w:lineRule="auto"/>
        <w:ind w:firstLine="480"/>
      </w:pPr>
      <w:r>
        <w:t>没有某个恶人、某场战争、某次迁徙、某次失败，也许世界在某些方面更好；但你无法确定在那条世界线中仍然有你，仍然有你的父母相遇，仍然有你的身体、记忆、关系和意识体验。</w:t>
      </w:r>
    </w:p>
    <w:p>
      <w:pPr>
        <w:spacing w:line="360" w:lineRule="auto"/>
        <w:ind w:firstLine="480"/>
      </w:pPr>
      <w:r>
        <w:t>因此，反事实世界不能直接被当作当前主体的幸福替代品。</w:t>
      </w:r>
    </w:p>
    <w:p>
      <w:pPr>
        <w:spacing w:line="360" w:lineRule="auto"/>
        <w:ind w:firstLine="480"/>
      </w:pPr>
      <w:r>
        <w:t>你可以在当前痛苦中想象另一条世界线，但那条世界线中是否仍有这个正在想象的你，本身就是未知。</w:t>
      </w:r>
    </w:p>
    <w:p>
      <w:pPr>
        <w:spacing w:line="360" w:lineRule="auto"/>
        <w:ind w:firstLine="480"/>
      </w:pPr>
      <w:r>
        <w:t>当前世界线不是因为完美才重要，而是因为它承载了你的存在。</w:t>
      </w:r>
    </w:p>
    <w:p>
      <w:pPr>
        <w:spacing w:line="360" w:lineRule="auto"/>
        <w:ind w:firstLine="480"/>
      </w:pPr>
      <w:r>
        <w:t>但反事实想象也并不因此就毫无价值。反事实可以帮助主体识别当前世界中的问题，提出替代方案，形成行动方向。问题只在于：反事实想象不能替代实际行动，也不能保证一切会自动更好。反事实不能替代行动，但可以提供行动方向。更好的世界只能通过当前世界线中的行动被争取出来。</w:t>
      </w:r>
    </w:p>
    <w:p>
      <w:pPr>
        <w:pStyle w:val="Heading1"/>
      </w:pPr>
      <w:r>
        <w:t>五、没有恶的世界是否一定更好</w:t>
      </w:r>
    </w:p>
    <w:p>
      <w:pPr>
        <w:spacing w:line="360" w:lineRule="auto"/>
        <w:ind w:firstLine="480"/>
      </w:pPr>
      <w:r>
        <w:t>人们常会提出一个反事实问题：如果没有某些恶，世界是否会更好？</w:t>
      </w:r>
    </w:p>
    <w:p>
      <w:pPr>
        <w:spacing w:line="360" w:lineRule="auto"/>
        <w:ind w:firstLine="480"/>
      </w:pPr>
      <w:r>
        <w:t>从局部伦理层面看，制止恶、减少伤害、避免灾难当然是正当目标。一个可生活的共同体必须反对伤害，惩罚恶行，保护弱者，减少痛苦。</w:t>
      </w:r>
    </w:p>
    <w:p>
      <w:pPr>
        <w:spacing w:line="360" w:lineRule="auto"/>
        <w:ind w:firstLine="480"/>
      </w:pPr>
      <w:r>
        <w:t>但从世界线同一性角度看，删除已经发生的恶，得到的不再是当前世界线，而是另一条无法完整验证的反事实世界线。</w:t>
      </w:r>
    </w:p>
    <w:p>
      <w:pPr>
        <w:spacing w:line="360" w:lineRule="auto"/>
        <w:ind w:firstLine="480"/>
      </w:pPr>
      <w:r>
        <w:t>这不是为恶辩护，而是指出反事实判断的边界。</w:t>
      </w:r>
    </w:p>
    <w:p>
      <w:pPr>
        <w:spacing w:line="360" w:lineRule="auto"/>
        <w:ind w:firstLine="480"/>
      </w:pPr>
      <w:r>
        <w:t>没有某个恶的世界，可能更好，也可能产生其他恶，也可能让许多当前存在的人不再出现。人类无法在真实经验中同时生活于两条世界线，因此不能轻易把想象中的删除等同于确定的幸福。</w:t>
      </w:r>
    </w:p>
    <w:p>
      <w:pPr>
        <w:spacing w:line="360" w:lineRule="auto"/>
        <w:ind w:firstLine="480"/>
      </w:pPr>
      <w:r>
        <w:t>因果上承认恶已经参与世界线，不等于伦理上原谅恶；指出反事实不确定，不等于放弃在当前世界中制止恶。</w:t>
      </w:r>
    </w:p>
    <w:p>
      <w:pPr>
        <w:pStyle w:val="Heading1"/>
      </w:pPr>
      <w:r>
        <w:t>六、李斯例证</w:t>
      </w:r>
    </w:p>
    <w:p>
      <w:pPr>
        <w:spacing w:line="360" w:lineRule="auto"/>
        <w:ind w:firstLine="480"/>
      </w:pPr>
      <w:r>
        <w:t>李斯的一生，可以作为反事实幸福不确定性的例证。</w:t>
      </w:r>
    </w:p>
    <w:p>
      <w:pPr>
        <w:spacing w:line="360" w:lineRule="auto"/>
        <w:ind w:firstLine="480"/>
      </w:pPr>
      <w:r>
        <w:t>李斯是中国历史上重要的法家政治人物。他进入秦国权力中心，参与秦帝国制度建设，同时也卷入权谋、迫害和政治斗争，最终被赵高构陷而腰斩。</w:t>
      </w:r>
    </w:p>
    <w:p>
      <w:pPr>
        <w:spacing w:line="360" w:lineRule="auto"/>
        <w:ind w:firstLine="480"/>
      </w:pPr>
      <w:r>
        <w:t>本理论引用李斯，并不是为他的政治行为洗白。陷害、权谋和政治迫害仍应在局部伦理层面接受评价。这里讨论的重点，是一个人在当前痛苦中如何想象另一条人生路径。</w:t>
      </w:r>
    </w:p>
    <w:p>
      <w:pPr>
        <w:spacing w:line="360" w:lineRule="auto"/>
        <w:ind w:firstLine="480"/>
      </w:pPr>
      <w:r>
        <w:t>据历史叙事，李斯临刑前曾发出想与儿子牵黄犬出上蔡东门逐兔的感慨。这一刻的李斯，似乎在幻想另一条没有进入权力中心、没有卷入政治斗争的生活路径。</w:t>
      </w:r>
    </w:p>
    <w:p>
      <w:pPr>
        <w:spacing w:line="360" w:lineRule="auto"/>
        <w:ind w:firstLine="480"/>
      </w:pPr>
      <w:r>
        <w:t>但这条反事实路径并不能被简单等同于幸福。</w:t>
      </w:r>
    </w:p>
    <w:p>
      <w:pPr>
        <w:spacing w:line="360" w:lineRule="auto"/>
        <w:ind w:firstLine="480"/>
      </w:pPr>
      <w:r>
        <w:t>如果李斯真的没有入秦，没有进入权力中心，而是在地方度过平凡一生，他是否一定不会痛苦？他是否不会因为怀才不遇、功名无成、壮志未酬而产生另一种遗憾？也许在那条世界线中，他同样会幻想：如果当年入秦，是否早已功成名就？</w:t>
      </w:r>
    </w:p>
    <w:p>
      <w:pPr>
        <w:pStyle w:val="Heading1"/>
      </w:pPr>
      <w:r>
        <w:t>七、未走之路不是天堂</w:t>
      </w:r>
    </w:p>
    <w:p>
      <w:pPr>
        <w:spacing w:line="360" w:lineRule="auto"/>
        <w:ind w:firstLine="480"/>
      </w:pPr>
      <w:r>
        <w:t>李斯的例子说明，反事实想象常常是当前痛苦对未走之路的美化。</w:t>
      </w:r>
    </w:p>
    <w:p>
      <w:pPr>
        <w:spacing w:line="360" w:lineRule="auto"/>
        <w:ind w:firstLine="480"/>
      </w:pPr>
      <w:r>
        <w:t>权力失败者可能幻想田园，平凡失意者可能幻想功名；穷人幻想富贵，富人幻想简单；被名利反噬者幻想退隐，无名者又可能幻想名留青史。</w:t>
      </w:r>
    </w:p>
    <w:p>
      <w:pPr>
        <w:spacing w:line="360" w:lineRule="auto"/>
        <w:ind w:firstLine="480"/>
      </w:pPr>
      <w:r>
        <w:t>不同世界线有不同痛苦，也有不同补偿。</w:t>
      </w:r>
    </w:p>
    <w:p>
      <w:pPr>
        <w:spacing w:line="360" w:lineRule="auto"/>
        <w:ind w:firstLine="480"/>
      </w:pPr>
      <w:r>
        <w:t>一条人生的痛苦，不能证明另一条人生必然幸福。</w:t>
      </w:r>
    </w:p>
    <w:p>
      <w:pPr>
        <w:spacing w:line="360" w:lineRule="auto"/>
        <w:ind w:firstLine="480"/>
      </w:pPr>
      <w:r>
        <w:t>这并不是否认人可以反思选择，也不是否认某些选择确实造成了严重后果。它只是提醒：未走之路并不会因为没有被实际承受，就自动成为天堂。</w:t>
      </w:r>
    </w:p>
    <w:p>
      <w:pPr>
        <w:spacing w:line="360" w:lineRule="auto"/>
        <w:ind w:firstLine="480"/>
      </w:pPr>
      <w:r>
        <w:t>未走之路不是天堂，只是没有被实际承受过的另一种命运。</w:t>
      </w:r>
    </w:p>
    <w:p>
      <w:pPr>
        <w:pStyle w:val="Heading1"/>
      </w:pPr>
      <w:r>
        <w:t>八、后悔与当前世界线</w:t>
      </w:r>
    </w:p>
    <w:p>
      <w:pPr>
        <w:spacing w:line="360" w:lineRule="auto"/>
        <w:ind w:firstLine="480"/>
      </w:pPr>
      <w:r>
        <w:t>后悔是人面对反事实时最常见的心理形式。</w:t>
      </w:r>
    </w:p>
    <w:p>
      <w:pPr>
        <w:spacing w:line="360" w:lineRule="auto"/>
        <w:ind w:firstLine="480"/>
      </w:pPr>
      <w:r>
        <w:t>后悔常常以“如果当初”为结构：如果当初选择另一所学校、另一份工作、另一个伴侣、另一座城市、另一种生活，也许今天就不会如此。</w:t>
      </w:r>
    </w:p>
    <w:p>
      <w:pPr>
        <w:spacing w:line="360" w:lineRule="auto"/>
        <w:ind w:firstLine="480"/>
      </w:pPr>
      <w:r>
        <w:t>后悔有其真实功能。它让主体意识到行为后果，让人重新理解自己，让未来行动获得新的输入。</w:t>
      </w:r>
    </w:p>
    <w:p>
      <w:pPr>
        <w:spacing w:line="360" w:lineRule="auto"/>
        <w:ind w:firstLine="480"/>
      </w:pPr>
      <w:r>
        <w:t>但后悔不能返回过去，也不能把当前世界线替换为未发生的世界线。</w:t>
      </w:r>
    </w:p>
    <w:p>
      <w:pPr>
        <w:spacing w:line="360" w:lineRule="auto"/>
        <w:ind w:firstLine="480"/>
      </w:pPr>
      <w:r>
        <w:t>后悔真正能发挥作用的地方，不在过去，而在当前世界线中继续生成新的理解、承担和行动。</w:t>
      </w:r>
    </w:p>
    <w:p>
      <w:pPr>
        <w:spacing w:line="360" w:lineRule="auto"/>
        <w:ind w:firstLine="480"/>
      </w:pPr>
      <w:r>
        <w:t>因此，本理论不要求人消灭后悔，而是把后悔从反事实幻觉中带回当前世界线。</w:t>
      </w:r>
    </w:p>
    <w:p>
      <w:pPr>
        <w:pStyle w:val="Heading1"/>
      </w:pPr>
      <w:r>
        <w:t>九、当前世界线中的改变</w:t>
      </w:r>
    </w:p>
    <w:p>
      <w:pPr>
        <w:spacing w:line="360" w:lineRule="auto"/>
        <w:ind w:firstLine="480"/>
      </w:pPr>
      <w:r>
        <w:t>以当前世界线为基准，并不意味着现实不能改变。</w:t>
      </w:r>
    </w:p>
    <w:p>
      <w:pPr>
        <w:spacing w:line="360" w:lineRule="auto"/>
        <w:ind w:firstLine="480"/>
      </w:pPr>
      <w:r>
        <w:t>恰恰相反，所有改变都只能从当前世界线中发生。</w:t>
      </w:r>
    </w:p>
    <w:p>
      <w:pPr>
        <w:spacing w:line="360" w:lineRule="auto"/>
        <w:ind w:firstLine="480"/>
      </w:pPr>
      <w:r>
        <w:t>一个人批判现实、追求正义、修复关系、离开伤害、学习新能力、改变制度、救助他人，都是当前世界线继续展开的一部分。</w:t>
      </w:r>
    </w:p>
    <w:p>
      <w:pPr>
        <w:spacing w:line="360" w:lineRule="auto"/>
        <w:ind w:firstLine="480"/>
      </w:pPr>
      <w:r>
        <w:t>如果当前世界线承载了痛苦，那么改变也必须以当前世界线为起点。人不能从反事实世界中行动，只能在现实中行动。</w:t>
      </w:r>
    </w:p>
    <w:p>
      <w:pPr>
        <w:spacing w:line="360" w:lineRule="auto"/>
        <w:ind w:firstLine="480"/>
      </w:pPr>
      <w:r>
        <w:t>因此，本理论既不美化当前现实，也不把希望寄托在无法验证的反事实天堂。它把行动重新放回真实可承受、可理解、可改变的世界线中。</w:t>
      </w:r>
    </w:p>
    <w:p>
      <w:pPr>
        <w:spacing w:line="360" w:lineRule="auto"/>
        <w:ind w:firstLine="480"/>
      </w:pPr>
      <w:r>
        <w:t>当前世界不是因为完美而重要，而是因为所有真实行动都只能从这里发生。</w:t>
      </w:r>
    </w:p>
    <w:p>
      <w:pPr>
        <w:spacing w:line="360" w:lineRule="auto"/>
        <w:ind w:firstLine="480"/>
      </w:pPr>
      <w:r>
        <w:t>换言之，当前世界线不是封闭牢笼，而是继续生成的因果场。它承载压迫，也承载反抗压迫的行动；承载失败，也承载重新组织生活的可能；承载过去的发生，也承载未来的展开。每一个微小节点都可能成为后续世界线的真实节点。</w:t>
      </w:r>
    </w:p>
    <w:p>
      <w:pPr>
        <w:pStyle w:val="Heading1"/>
      </w:pPr>
      <w:r>
        <w:t>十、本章小结</w:t>
      </w:r>
    </w:p>
    <w:p>
      <w:pPr>
        <w:spacing w:line="360" w:lineRule="auto"/>
        <w:ind w:firstLine="480"/>
      </w:pPr>
      <w:r>
        <w:t>本章讨论当前世界线与反事实不确定性。</w:t>
      </w:r>
    </w:p>
    <w:p>
      <w:pPr>
        <w:spacing w:line="360" w:lineRule="auto"/>
        <w:ind w:firstLine="480"/>
      </w:pPr>
      <w:r>
        <w:t>当前世界线不是因为完美而重要，而是因为它真实承载了主体的存在、经验、关系、痛苦、意义和行动。</w:t>
      </w:r>
    </w:p>
    <w:p>
      <w:pPr>
        <w:spacing w:line="360" w:lineRule="auto"/>
        <w:ind w:firstLine="480"/>
      </w:pPr>
      <w:r>
        <w:t>反事实世界可以被想象，但不能保证更好，也不能保证当前主体仍然存在于其中。</w:t>
      </w:r>
    </w:p>
    <w:p>
      <w:pPr>
        <w:spacing w:line="360" w:lineRule="auto"/>
        <w:ind w:firstLine="480"/>
      </w:pPr>
      <w:r>
        <w:t>李斯例证说明，人常常在当前痛苦中美化未走之路；但未走之路不是天堂，只是没有被实际承受过的另一种命运。</w:t>
      </w:r>
    </w:p>
    <w:p>
      <w:pPr>
        <w:spacing w:line="360" w:lineRule="auto"/>
        <w:ind w:firstLine="480"/>
      </w:pPr>
      <w:r>
        <w:t>承认当前世界线，不等于美化现实；指出反事实不确定，不等于放弃改变。相反，所有批判、修正、承担和希望，都只能从当前世界线中继续展开。</w:t>
      </w:r>
    </w:p>
    <w:p>
      <w:pPr>
        <w:spacing w:line="360" w:lineRule="auto"/>
        <w:ind w:firstLine="480"/>
      </w:pPr>
      <w:r>
        <w:t>反事实不能替代行动，但可以提供方向。当前世界线不是封闭牢笼，而是继续生成的因果场。</w:t>
      </w:r>
    </w:p>
    <w:p>
      <w:pPr>
        <w:pStyle w:val="Title"/>
      </w:pPr>
      <w:r>
        <w:t>第十一章：派生载体与文明结构</w:t>
      </w:r>
    </w:p>
    <w:p>
      <w:pPr>
        <w:pStyle w:val="Heading1"/>
      </w:pPr>
      <w:r>
        <w:t>一、为什么需要派生载体概念</w:t>
      </w:r>
    </w:p>
    <w:p>
      <w:pPr>
        <w:spacing w:line="360" w:lineRule="auto"/>
        <w:ind w:firstLine="480"/>
      </w:pPr>
      <w:r>
        <w:t>前面几章主要讨论原生存在：人、身体、自然物、事件以及它们在当前世界线中的不可删除性。</w:t>
      </w:r>
    </w:p>
    <w:p>
      <w:pPr>
        <w:spacing w:line="360" w:lineRule="auto"/>
        <w:ind w:firstLine="480"/>
      </w:pPr>
      <w:r>
        <w:t>但人类世界并不只由原生存在构成。语言、文字、制度、法律、国家、公司、平台、技术、AI、作品、宗教、货币和文明结构，都会深刻影响现实。</w:t>
      </w:r>
    </w:p>
    <w:p>
      <w:pPr>
        <w:spacing w:line="360" w:lineRule="auto"/>
        <w:ind w:firstLine="480"/>
      </w:pPr>
      <w:r>
        <w:t>这些东西不是自然直接生成的生命体，也不是单纯物理物件。它们是由人类在生存、繁衍、协作、冲突、记忆和传承过程中创造出来的派生载体。</w:t>
      </w:r>
    </w:p>
    <w:p>
      <w:pPr>
        <w:spacing w:line="360" w:lineRule="auto"/>
        <w:ind w:firstLine="480"/>
      </w:pPr>
      <w:r>
        <w:t>派生载体的概念，就是为了说明：这些结构虽然不是原生主体，却可以承载主体的经验、智慧、欲望、制度安排和因果影响，并继续参与世界线展开。</w:t>
      </w:r>
    </w:p>
    <w:p>
      <w:pPr>
        <w:pStyle w:val="Heading1"/>
      </w:pPr>
      <w:r>
        <w:t>二、语言是人类创造的派生载体</w:t>
      </w:r>
    </w:p>
    <w:p>
      <w:pPr>
        <w:spacing w:line="360" w:lineRule="auto"/>
        <w:ind w:firstLine="480"/>
      </w:pPr>
      <w:r>
        <w:t>语言不是自然直接产生的主体参数，而是人类在生存繁衍过程中创造出来的派生产品。</w:t>
      </w:r>
    </w:p>
    <w:p>
      <w:pPr>
        <w:spacing w:line="360" w:lineRule="auto"/>
        <w:ind w:firstLine="480"/>
      </w:pPr>
      <w:r>
        <w:t>语言承载了古人的智慧、经验、分类方式、恐惧、希望、制度记忆和生存技术。每一个词都不是凭空出现的，它背后有长期共同体经验的沉淀。</w:t>
      </w:r>
    </w:p>
    <w:p>
      <w:pPr>
        <w:spacing w:line="360" w:lineRule="auto"/>
        <w:ind w:firstLine="480"/>
      </w:pPr>
      <w:r>
        <w:t>人用语言交流，表面上是在传递信息，深层上是在完成个体与个体之间的扰动。一个人的话进入另一个人的听觉、记忆、理解和行动结构，便会改变后者的世界线。</w:t>
      </w:r>
    </w:p>
    <w:p>
      <w:pPr>
        <w:spacing w:line="360" w:lineRule="auto"/>
        <w:ind w:firstLine="480"/>
      </w:pPr>
      <w:r>
        <w:t>因此，语言是拓扑展开的媒介。它不是主体参数本身，但它会改变主体参数的运行方式。</w:t>
      </w:r>
    </w:p>
    <w:p>
      <w:pPr>
        <w:spacing w:line="360" w:lineRule="auto"/>
        <w:ind w:firstLine="480"/>
      </w:pPr>
      <w:r>
        <w:t>一个孩子学习语言，并不是把语言作为基因写入身体，而是把共同体的派生结构内化为自身生命架构的运行条件。语言进入主体后，会改变主体如何分类世界、如何理解自己、如何组织记忆、如何表达痛苦、如何形成意义。</w:t>
      </w:r>
    </w:p>
    <w:p>
      <w:pPr>
        <w:spacing w:line="360" w:lineRule="auto"/>
        <w:ind w:firstLine="480"/>
      </w:pPr>
      <w:r>
        <w:t>所以，语言既不是纯自然物，也不是漂浮的抽象物。它是由无数主体共同创造、承载、传递和改写的派生载体。</w:t>
      </w:r>
    </w:p>
    <w:p>
      <w:pPr>
        <w:pStyle w:val="Heading1"/>
      </w:pPr>
      <w:r>
        <w:t>三、派生载体如何进入世界线</w:t>
      </w:r>
    </w:p>
    <w:p>
      <w:pPr>
        <w:spacing w:line="360" w:lineRule="auto"/>
        <w:ind w:firstLine="480"/>
      </w:pPr>
      <w:r>
        <w:t>派生载体进入世界线，并不是因为它们拥有脱离人的独立灵魂，而是因为它们通过具体承载和使用事件产生现实作用。</w:t>
      </w:r>
    </w:p>
    <w:p>
      <w:pPr>
        <w:spacing w:line="360" w:lineRule="auto"/>
        <w:ind w:firstLine="480"/>
      </w:pPr>
      <w:r>
        <w:t>一本书通过作者写作、纸张或屏幕承载、读者阅读、记忆改变和后续行动进入世界线。</w:t>
      </w:r>
    </w:p>
    <w:p>
      <w:pPr>
        <w:spacing w:line="360" w:lineRule="auto"/>
        <w:ind w:firstLine="480"/>
      </w:pPr>
      <w:r>
        <w:t>一个制度通过制定者、执行者、被治理者、文书、建筑、暴力装置、资源配置和重复实践进入世界线。</w:t>
      </w:r>
    </w:p>
    <w:p>
      <w:pPr>
        <w:spacing w:line="360" w:lineRule="auto"/>
        <w:ind w:firstLine="480"/>
      </w:pPr>
      <w:r>
        <w:t>一种语言通过说话者、听者、身体发声、文字记录、教育系统、传播媒介和共同体实践进入世界线。</w:t>
      </w:r>
    </w:p>
    <w:p>
      <w:pPr>
        <w:spacing w:line="360" w:lineRule="auto"/>
        <w:ind w:firstLine="480"/>
      </w:pPr>
      <w:r>
        <w:t>因此，派生载体的不可删除性，不能悬空理解。它必须归回创造它、承载它、传播它、执行它和解释它的主体与事件链。</w:t>
      </w:r>
    </w:p>
    <w:p>
      <w:pPr>
        <w:spacing w:line="360" w:lineRule="auto"/>
        <w:ind w:firstLine="480"/>
      </w:pPr>
      <w:r>
        <w:t>派生载体不是世界线之外的神秘实体，而是主体因果影响的延展形式。</w:t>
      </w:r>
    </w:p>
    <w:p>
      <w:pPr>
        <w:pStyle w:val="Heading1"/>
      </w:pPr>
      <w:r>
        <w:t>四、派生体反噬主体</w:t>
      </w:r>
    </w:p>
    <w:p>
      <w:pPr>
        <w:spacing w:line="360" w:lineRule="auto"/>
        <w:ind w:firstLine="480"/>
      </w:pPr>
      <w:r>
        <w:t>派生载体并不总是温和地服务主体。它们有可能反过来吞噬主体。</w:t>
      </w:r>
    </w:p>
    <w:p>
      <w:pPr>
        <w:spacing w:line="360" w:lineRule="auto"/>
        <w:ind w:firstLine="480"/>
      </w:pPr>
      <w:r>
        <w:t>公司、国家、平台、绩效系统、数据系统、法律机器、技术官僚结构，最初都由人创造，依赖人的行动、语言和制度实践而存在。但它们一旦形成稳定结构，就可能反过来把具体的人压缩为岗位、成本、数据、风险、产出和可替换部件。</w:t>
      </w:r>
    </w:p>
    <w:p>
      <w:pPr>
        <w:spacing w:line="360" w:lineRule="auto"/>
        <w:ind w:firstLine="480"/>
      </w:pPr>
      <w:r>
        <w:t>这正是现代耗材化的重要来源：人创造了派生结构，派生结构又反过来以自己的评价标准审判人。</w:t>
      </w:r>
    </w:p>
    <w:p>
      <w:pPr>
        <w:spacing w:line="360" w:lineRule="auto"/>
        <w:ind w:firstLine="480"/>
      </w:pPr>
      <w:r>
        <w:t>但派生体吞噬主体，并不是从世界之外突然降临的恶。它也是曾经因果到现在的展开，是拓扑展开在制度、技术和组织层面的结果。</w:t>
      </w:r>
    </w:p>
    <w:p>
      <w:pPr>
        <w:spacing w:line="360" w:lineRule="auto"/>
        <w:ind w:firstLine="480"/>
      </w:pPr>
      <w:r>
        <w:t>这并不意味着反噬是正当的。承认派生结构的反噬也属于世界线展开，不等于承认它应该发生。相反，只有承认它已经进入世界线，才可能分析、抵抗、修复和重构它。</w:t>
      </w:r>
    </w:p>
    <w:p>
      <w:pPr>
        <w:spacing w:line="360" w:lineRule="auto"/>
        <w:ind w:firstLine="480"/>
      </w:pPr>
      <w:r>
        <w:t>因此，全域不可删除论不仅反对个体被功能系统归零，也要警惕派生文明结构重新制造耗材。</w:t>
      </w:r>
    </w:p>
    <w:p>
      <w:pPr>
        <w:pStyle w:val="Heading1"/>
      </w:pPr>
      <w:r>
        <w:t>五、AI 作为派生载体</w:t>
      </w:r>
    </w:p>
    <w:p>
      <w:pPr>
        <w:spacing w:line="360" w:lineRule="auto"/>
        <w:ind w:firstLine="480"/>
      </w:pPr>
      <w:r>
        <w:t>AI 无论怎样影响世界，最终承载的仍然是创造它的工程师、科学家、数据生产者、制度组织和技术文明对世界的影响。</w:t>
      </w:r>
    </w:p>
    <w:p>
      <w:pPr>
        <w:spacing w:line="360" w:lineRule="auto"/>
        <w:ind w:firstLine="480"/>
      </w:pPr>
      <w:r>
        <w:t>AI 可以生成文本、图像、决策建议和行动后果，也可以进入许多人的世界线。但它不是自然生成的主体，而是人类创造出的拟合性派生系统。</w:t>
      </w:r>
    </w:p>
    <w:p>
      <w:pPr>
        <w:spacing w:line="360" w:lineRule="auto"/>
        <w:ind w:firstLine="480"/>
      </w:pPr>
      <w:r>
        <w:t>因此，AI 的不可删除性应当理解为派生载体的不可删除性。它真实进入世界线后，当然不能被说成没有发生过、没有影响过。但它的因果位置必须归回其创造、训练、部署、使用和解释的事件链。</w:t>
      </w:r>
    </w:p>
    <w:p>
      <w:pPr>
        <w:spacing w:line="360" w:lineRule="auto"/>
        <w:ind w:firstLine="480"/>
      </w:pPr>
      <w:r>
        <w:t>AI 的影响越大，越说明创造它、训练它、使用它的主体和文明结构对世界线的影响越大。</w:t>
      </w:r>
    </w:p>
    <w:p>
      <w:pPr>
        <w:spacing w:line="360" w:lineRule="auto"/>
        <w:ind w:firstLine="480"/>
      </w:pPr>
      <w:r>
        <w:t>这并不意味着 AI 没有现实风险。相反，AI 作为派生结构，也可能反过来重塑劳动、知识、评价、权力和主体理解方式，甚至强化耗材化逻辑。</w:t>
      </w:r>
    </w:p>
    <w:p>
      <w:pPr>
        <w:spacing w:line="360" w:lineRule="auto"/>
        <w:ind w:firstLine="480"/>
      </w:pPr>
      <w:r>
        <w:t>因此，本书既不把 AI 神秘化为新主体，也不把它简单看作无影响工具。它是派生载体，是人类世界线影响的技术延展。</w:t>
      </w:r>
    </w:p>
    <w:p>
      <w:pPr>
        <w:pStyle w:val="Heading1"/>
      </w:pPr>
      <w:r>
        <w:t>六、克隆器官、克隆人与派生生命技术</w:t>
      </w:r>
    </w:p>
    <w:p>
      <w:pPr>
        <w:spacing w:line="360" w:lineRule="auto"/>
        <w:ind w:firstLine="480"/>
      </w:pPr>
      <w:r>
        <w:t>克隆器官与克隆人也需要区分。</w:t>
      </w:r>
    </w:p>
    <w:p>
      <w:pPr>
        <w:spacing w:line="360" w:lineRule="auto"/>
        <w:ind w:firstLine="480"/>
      </w:pPr>
      <w:r>
        <w:t>克隆器官是派生生命技术产品。它承载的是科学家、工程师、医学制度、技术平台和患者需求共同形成的因果链。它可以具有重大功用价值，但它不是完整主体。</w:t>
      </w:r>
    </w:p>
    <w:p>
      <w:pPr>
        <w:spacing w:line="360" w:lineRule="auto"/>
        <w:ind w:firstLine="480"/>
      </w:pPr>
      <w:r>
        <w:t>克隆人则更复杂。如果只是作为技术对象被设想，它属于派生生命技术的结果；但一旦它成为具有身体、痛苦、死亡、关系和世界线承载能力的具体生命个体，就不能被简单归为耗材。</w:t>
      </w:r>
    </w:p>
    <w:p>
      <w:pPr>
        <w:spacing w:line="360" w:lineRule="auto"/>
        <w:ind w:firstLine="480"/>
      </w:pPr>
      <w:r>
        <w:t>也就是说，生成方式的派生性，不必然取消伦理地位。</w:t>
      </w:r>
    </w:p>
    <w:p>
      <w:pPr>
        <w:spacing w:line="360" w:lineRule="auto"/>
        <w:ind w:firstLine="480"/>
      </w:pPr>
      <w:r>
        <w:t>一个克隆人若真实成为生命主体并进入世界线，他就不能仅仅因为来源于技术而被判定为可消耗工具。</w:t>
      </w:r>
    </w:p>
    <w:p>
      <w:pPr>
        <w:spacing w:line="360" w:lineRule="auto"/>
        <w:ind w:firstLine="480"/>
      </w:pPr>
      <w:r>
        <w:t>因此，克隆器官、克隆体、AI 和自然人之间需要分层处理。它们都可以进入世界线，但其主体性、痛苦能力、伦理地位和实践优先级并不相同。</w:t>
      </w:r>
    </w:p>
    <w:p>
      <w:pPr>
        <w:pStyle w:val="Heading1"/>
      </w:pPr>
      <w:r>
        <w:t>七、派生载体没有脱离主体的独立价值王国</w:t>
      </w:r>
    </w:p>
    <w:p>
      <w:pPr>
        <w:spacing w:line="360" w:lineRule="auto"/>
        <w:ind w:firstLine="480"/>
      </w:pPr>
      <w:r>
        <w:t>作品、制度、国家、法律、语言、AI 等派生物，不能被理解为脱离主体的独立价值王国。</w:t>
      </w:r>
    </w:p>
    <w:p>
      <w:pPr>
        <w:spacing w:line="360" w:lineRule="auto"/>
        <w:ind w:firstLine="480"/>
      </w:pPr>
      <w:r>
        <w:t>它们的影响可以巨大，但其存在权重必须追溯到创造者、承载者、传播者、执行者、使用者和被影响者的事件链。</w:t>
      </w:r>
    </w:p>
    <w:p>
      <w:pPr>
        <w:spacing w:line="360" w:lineRule="auto"/>
        <w:ind w:firstLine="480"/>
      </w:pPr>
      <w:r>
        <w:t>国家不是从天而降的实体，法律不是没有身体的命令，语言不是没有说话者的幽灵，AI 不是没有工程师和数据的意识。</w:t>
      </w:r>
    </w:p>
    <w:p>
      <w:pPr>
        <w:spacing w:line="360" w:lineRule="auto"/>
        <w:ind w:firstLine="480"/>
      </w:pPr>
      <w:r>
        <w:t>派生载体越强大，越需要追问：它服务谁，评价谁，压低谁，放大谁的影响，又遮蔽了谁的存在。</w:t>
      </w:r>
    </w:p>
    <w:p>
      <w:pPr>
        <w:spacing w:line="360" w:lineRule="auto"/>
        <w:ind w:firstLine="480"/>
      </w:pPr>
      <w:r>
        <w:t>全域不可删除论反对派生载体反过来吞没原生主体。文明结构可以延展人的因果痕迹，但不能把具体生命重新压缩为耗材。</w:t>
      </w:r>
    </w:p>
    <w:p>
      <w:pPr>
        <w:pStyle w:val="Heading1"/>
      </w:pPr>
      <w:r>
        <w:t>八、本章小结</w:t>
      </w:r>
    </w:p>
    <w:p>
      <w:pPr>
        <w:spacing w:line="360" w:lineRule="auto"/>
        <w:ind w:firstLine="480"/>
      </w:pPr>
      <w:r>
        <w:t>派生载体是人类在生存、繁衍、协作和历史展开中创造出的结构。</w:t>
      </w:r>
    </w:p>
    <w:p>
      <w:pPr>
        <w:spacing w:line="360" w:lineRule="auto"/>
        <w:ind w:firstLine="480"/>
      </w:pPr>
      <w:r>
        <w:t>语言是派生产品，承载古人的智慧和经验，是个体之间扰动和拓扑展开的媒介。它不是主体参数本身，却会改变主体参数运行方式。</w:t>
      </w:r>
    </w:p>
    <w:p>
      <w:pPr>
        <w:spacing w:line="360" w:lineRule="auto"/>
        <w:ind w:firstLine="480"/>
      </w:pPr>
      <w:r>
        <w:t>AI、制度、国家、法律、公司、平台、作品和技术，都是派生载体。它们可以深刻影响世界线，但其影响最终要归回创造者、承载者、传播者、执行者和使用者的事件链。</w:t>
      </w:r>
    </w:p>
    <w:p>
      <w:pPr>
        <w:spacing w:line="360" w:lineRule="auto"/>
        <w:ind w:firstLine="480"/>
      </w:pPr>
      <w:r>
        <w:t>派生体有可能反噬主体，把人重新变成耗材。这是历史因果展开到现在的结果，但承认它发生，不等于承认它正当。</w:t>
      </w:r>
    </w:p>
    <w:p>
      <w:pPr>
        <w:spacing w:line="360" w:lineRule="auto"/>
        <w:ind w:firstLine="480"/>
      </w:pPr>
      <w:r>
        <w:t>克隆器官和克隆人需要分层处理。克隆器官是派生生命技术产品；克隆人若成为具体生命主体，则不能被简单当作耗材。</w:t>
      </w:r>
    </w:p>
    <w:p>
      <w:pPr>
        <w:spacing w:line="360" w:lineRule="auto"/>
        <w:ind w:firstLine="480"/>
      </w:pPr>
      <w:r>
        <w:t>本章的核心结论是：派生载体可以延展主体影响，但不能取代主体，也不能反过来把具体生命归零。</w:t>
      </w:r>
    </w:p>
    <w:p>
      <w:pPr>
        <w:pStyle w:val="Title"/>
      </w:pPr>
      <w:r>
        <w:t>第十二章：伦理边界与实践优先级</w:t>
      </w:r>
    </w:p>
    <w:p>
      <w:pPr>
        <w:spacing w:line="360" w:lineRule="auto"/>
        <w:ind w:firstLine="480"/>
      </w:pPr>
      <w:r>
        <w:t>本章是全书的安全阀。不可删除性越具有普遍性，就越需要明确伦理边界。否则，理论会被误读为合理化恶、要求受害者感谢创伤、取消追责或阻碍现实行动。</w:t>
      </w:r>
    </w:p>
    <w:p>
      <w:pPr>
        <w:spacing w:line="360" w:lineRule="auto"/>
        <w:ind w:firstLine="480"/>
      </w:pPr>
      <w:r>
        <w:t>本章必须反复守住一句话：因果位置不等于伦理正当性。必要性不是应然性。不可删除性不取消治疗、阻止、追责、修复、制度改革和实践优先级。</w:t>
      </w:r>
    </w:p>
    <w:p>
      <w:pPr>
        <w:pStyle w:val="Heading1"/>
      </w:pPr>
      <w:r>
        <w:t>一、为什么必须讨论伦理边界</w:t>
      </w:r>
    </w:p>
    <w:p>
      <w:pPr>
        <w:spacing w:line="360" w:lineRule="auto"/>
        <w:ind w:firstLine="480"/>
      </w:pPr>
      <w:r>
        <w:t>伦理边界必须在这里再次守住：因果位置不等于伦理正当性，必要性不等于应然性。</w:t>
      </w:r>
    </w:p>
    <w:p>
      <w:pPr>
        <w:spacing w:line="360" w:lineRule="auto"/>
        <w:ind w:firstLine="480"/>
      </w:pPr>
      <w:r>
        <w:t>全域不可删除论越往后推进，越必须处理伦理边界问题。</w:t>
      </w:r>
    </w:p>
    <w:p>
      <w:pPr>
        <w:spacing w:line="360" w:lineRule="auto"/>
        <w:ind w:firstLine="480"/>
      </w:pPr>
      <w:r>
        <w:t>如果任何真实进入世界线的节点都不可删除，那么恶人、恶行、灾难、压迫和伤害也同样进入了世界线。于是一个尖锐问题出现：承认它们不可删除，是否等于承认它们合理、正当、值得肯定？</w:t>
      </w:r>
    </w:p>
    <w:p>
      <w:pPr>
        <w:spacing w:line="360" w:lineRule="auto"/>
        <w:ind w:firstLine="480"/>
      </w:pPr>
      <w:r>
        <w:t>答案是否定的。</w:t>
      </w:r>
    </w:p>
    <w:p>
      <w:pPr>
        <w:spacing w:line="360" w:lineRule="auto"/>
        <w:ind w:firstLine="480"/>
      </w:pPr>
      <w:r>
        <w:t>不可删除性是因果同一性判断，不是伦理正当性判断。一个事件进入世界线，说明它已经参与现实生成；但它是否应被允许、是否应被赞美、是否应被追责，是另一个层面的问题。</w:t>
      </w:r>
    </w:p>
    <w:p>
      <w:pPr>
        <w:spacing w:line="360" w:lineRule="auto"/>
        <w:ind w:firstLine="480"/>
      </w:pPr>
      <w:r>
        <w:t>因此，本章要明确两条边界：因果位置不等于伦理正当性；必要性平等不取消实践优先级。</w:t>
      </w:r>
    </w:p>
    <w:p>
      <w:pPr>
        <w:spacing w:line="360" w:lineRule="auto"/>
        <w:ind w:firstLine="480"/>
      </w:pPr>
      <w:r>
        <w:t>还需要提前说明第三条边界：必要性不是应然性。说某个事件已经进入当前世界线、不能被虚构性无损删除，并不意味着它应该发生、值得感谢、应被保留或必须被原谅。</w:t>
      </w:r>
    </w:p>
    <w:p>
      <w:pPr>
        <w:pStyle w:val="Heading1"/>
      </w:pPr>
      <w:r>
        <w:t>二、因果位置不等于伦理正当性</w:t>
      </w:r>
    </w:p>
    <w:p>
      <w:pPr>
        <w:spacing w:line="360" w:lineRule="auto"/>
        <w:ind w:firstLine="480"/>
      </w:pPr>
      <w:r>
        <w:t>伦理边界必须在这里再次守住：因果位置不等于伦理正当性，必要性不等于应然性。</w:t>
      </w:r>
    </w:p>
    <w:p>
      <w:pPr>
        <w:spacing w:line="360" w:lineRule="auto"/>
        <w:ind w:firstLine="480"/>
      </w:pPr>
      <w:r>
        <w:t>因果位置，指某个存在或事件在当前世界线中的实际位置。</w:t>
      </w:r>
    </w:p>
    <w:p>
      <w:pPr>
        <w:spacing w:line="360" w:lineRule="auto"/>
        <w:ind w:firstLine="480"/>
      </w:pPr>
      <w:r>
        <w:t>伦理正当性，指某个行为、人格、制度或事件是否应被赞美、允许、维护或效仿。</w:t>
      </w:r>
    </w:p>
    <w:p>
      <w:pPr>
        <w:spacing w:line="360" w:lineRule="auto"/>
        <w:ind w:firstLine="480"/>
      </w:pPr>
      <w:r>
        <w:t>这两个概念不能混淆。</w:t>
      </w:r>
    </w:p>
    <w:p>
      <w:pPr>
        <w:spacing w:line="360" w:lineRule="auto"/>
        <w:ind w:firstLine="480"/>
      </w:pPr>
      <w:r>
        <w:t>一场战争可以深刻改变历史，但这不意味着战争本身值得赞美；一次背叛可以改变一个人的命运，但这不意味着背叛具有伦理正当性；一种压迫制度可以塑造文明结构，但这不意味着压迫制度应被维护。</w:t>
      </w:r>
    </w:p>
    <w:p>
      <w:pPr>
        <w:spacing w:line="360" w:lineRule="auto"/>
        <w:ind w:firstLine="480"/>
      </w:pPr>
      <w:r>
        <w:t>因果上可解释，不等于伦理上可原谅。</w:t>
      </w:r>
    </w:p>
    <w:p>
      <w:pPr>
        <w:spacing w:line="360" w:lineRule="auto"/>
        <w:ind w:firstLine="480"/>
      </w:pPr>
      <w:r>
        <w:t>全域不可删除论承认现实因果，不等于取消伦理评价。它反对的是把事件从世界线中虚构性抹除，而不是反对对事件进行道德判断。</w:t>
      </w:r>
    </w:p>
    <w:p>
      <w:pPr>
        <w:pStyle w:val="Heading1"/>
      </w:pPr>
      <w:r>
        <w:t>三、恶行可以不可删除，但不能被正当化</w:t>
      </w:r>
    </w:p>
    <w:p>
      <w:pPr>
        <w:spacing w:line="360" w:lineRule="auto"/>
        <w:ind w:firstLine="480"/>
      </w:pPr>
      <w:r>
        <w:t>恶行进入世界线之后，会产生真实后果。</w:t>
      </w:r>
    </w:p>
    <w:p>
      <w:pPr>
        <w:spacing w:line="360" w:lineRule="auto"/>
        <w:ind w:firstLine="480"/>
      </w:pPr>
      <w:r>
        <w:t>它可能改变受害者的人生，改变家庭关系，改变社会制度，改变后世记忆，甚至改变整个历史路径。</w:t>
      </w:r>
    </w:p>
    <w:p>
      <w:pPr>
        <w:spacing w:line="360" w:lineRule="auto"/>
        <w:ind w:firstLine="480"/>
      </w:pPr>
      <w:r>
        <w:t>因此，恶行在因果结构中可以具有不可删除的位置。</w:t>
      </w:r>
    </w:p>
    <w:p>
      <w:pPr>
        <w:spacing w:line="360" w:lineRule="auto"/>
        <w:ind w:firstLine="480"/>
      </w:pPr>
      <w:r>
        <w:t>但这并不意味着恶行具有正面伦理价值。</w:t>
      </w:r>
    </w:p>
    <w:p>
      <w:pPr>
        <w:spacing w:line="360" w:lineRule="auto"/>
        <w:ind w:firstLine="480"/>
      </w:pPr>
      <w:r>
        <w:t>恰恰相反，正因为恶行造成真实伤害，局部社会才必须对其进行否定、制止、审判和惩罚。</w:t>
      </w:r>
    </w:p>
    <w:p>
      <w:pPr>
        <w:spacing w:line="360" w:lineRule="auto"/>
        <w:ind w:firstLine="480"/>
      </w:pPr>
      <w:r>
        <w:t>惩罚恶，不是为了否认它曾经属于因果链，而是为了让社会继续维持为一个可生活的共同体。</w:t>
      </w:r>
    </w:p>
    <w:p>
      <w:pPr>
        <w:spacing w:line="360" w:lineRule="auto"/>
        <w:ind w:firstLine="480"/>
      </w:pPr>
      <w:r>
        <w:t>全域层面理解恶的来源，局部层面制止恶的扩散。</w:t>
      </w:r>
    </w:p>
    <w:p>
      <w:pPr>
        <w:pStyle w:val="Heading1"/>
      </w:pPr>
      <w:r>
        <w:t>四、受害者立场与创伤边界</w:t>
      </w:r>
    </w:p>
    <w:p>
      <w:pPr>
        <w:spacing w:line="360" w:lineRule="auto"/>
        <w:ind w:firstLine="480"/>
      </w:pPr>
      <w:r>
        <w:t>在讨论恶、伤害和灾难时，最容易出现的误读是：既然伤害已经进入世界线，并在后续生命中产生影响，那么受害者是否应该接受它、理解它，甚至感谢它。</w:t>
      </w:r>
    </w:p>
    <w:p>
      <w:pPr>
        <w:spacing w:line="360" w:lineRule="auto"/>
        <w:ind w:firstLine="480"/>
      </w:pPr>
      <w:r>
        <w:t>全域不可删除论必须明确反对这种说法。创伤进入世界线，不等于受害者应该感谢创伤；伤害改变了一个人，不等于伤害具有正面伦理价值。</w:t>
      </w:r>
    </w:p>
    <w:p>
      <w:pPr>
        <w:spacing w:line="360" w:lineRule="auto"/>
        <w:ind w:firstLine="480"/>
      </w:pPr>
      <w:r>
        <w:t>受害者完全有权拒绝原谅、拒绝美化、拒绝与施害者和解。受害者如何处理伤害、是否转化经验、是否追责、是否沉默、是否公开叙述，都应首先尊重其主体权利，而不是由理论、旁观者或施害者替他规定。</w:t>
      </w:r>
    </w:p>
    <w:p>
      <w:pPr>
        <w:spacing w:line="360" w:lineRule="auto"/>
        <w:ind w:firstLine="480"/>
      </w:pPr>
      <w:r>
        <w:t>不可删除性在这里的作用，不是要求宽恕，而是防止否认。承认伤害不可删除，是为了记忆、作证、追责、修复和防止同类伤害再次发生。一个反耗材化理论不能把受害者再次变成世界线叙事的耗材。</w:t>
      </w:r>
    </w:p>
    <w:p>
      <w:pPr>
        <w:pStyle w:val="Heading1"/>
      </w:pPr>
      <w:r>
        <w:t>五、希特勒与南丁格尔</w:t>
      </w:r>
    </w:p>
    <w:p>
      <w:pPr>
        <w:spacing w:line="360" w:lineRule="auto"/>
        <w:ind w:firstLine="480"/>
      </w:pPr>
      <w:r>
        <w:t>希特勒与南丁格尔的对比，可以说明因果位置与伦理价值的区别。</w:t>
      </w:r>
    </w:p>
    <w:p>
      <w:pPr>
        <w:spacing w:line="360" w:lineRule="auto"/>
        <w:ind w:firstLine="480"/>
      </w:pPr>
      <w:r>
        <w:t>希特勒已经成为二十世纪历史的巨大因果节点。没有他，今天的世界不会是现在这个世界。战争、国家秩序、国际组织、民族记忆、技术发展、伦理反思和政治制度，都在某种程度上被那段历史改变。</w:t>
      </w:r>
    </w:p>
    <w:p>
      <w:pPr>
        <w:spacing w:line="360" w:lineRule="auto"/>
        <w:ind w:firstLine="480"/>
      </w:pPr>
      <w:r>
        <w:t>南丁格尔也成为现代护理、医学伦理和公共卫生记忆中的重要节点。她的行动改变了护理职业的社会地位，也影响了后来的医学制度和人道主义实践。</w:t>
      </w:r>
    </w:p>
    <w:p>
      <w:pPr>
        <w:spacing w:line="360" w:lineRule="auto"/>
        <w:ind w:firstLine="480"/>
      </w:pPr>
      <w:r>
        <w:t>二者都具有因果位置，但这不意味着二者具有相同伦理价值。</w:t>
      </w:r>
    </w:p>
    <w:p>
      <w:pPr>
        <w:spacing w:line="360" w:lineRule="auto"/>
        <w:ind w:firstLine="480"/>
      </w:pPr>
      <w:r>
        <w:t>希特勒的因果影响巨大，却不能因此获得正面伦理肯定；南丁格尔的影响同样进入世界线，并可以在伦理和关系价值层面获得正面评价。</w:t>
      </w:r>
    </w:p>
    <w:p>
      <w:pPr>
        <w:spacing w:line="360" w:lineRule="auto"/>
        <w:ind w:firstLine="480"/>
      </w:pPr>
      <w:r>
        <w:t>这说明，系统影响大小不能直接推出伦理正当性。影响巨大不等于善，影响微小也不等于无意义。</w:t>
      </w:r>
    </w:p>
    <w:p>
      <w:pPr>
        <w:spacing w:line="360" w:lineRule="auto"/>
        <w:ind w:firstLine="480"/>
      </w:pPr>
      <w:r>
        <w:t>恶行可以是历史的一部分，但不能因此成为道德上正当的一部分。</w:t>
      </w:r>
    </w:p>
    <w:p>
      <w:pPr>
        <w:pStyle w:val="Heading1"/>
      </w:pPr>
      <w:r>
        <w:t>六、责任是局部社会的因果调节机制</w:t>
      </w:r>
    </w:p>
    <w:p>
      <w:pPr>
        <w:spacing w:line="360" w:lineRule="auto"/>
        <w:ind w:firstLine="480"/>
      </w:pPr>
      <w:r>
        <w:t>责任不因因果性而取消。相反，正因为行为进入世界线并产生后果，责任才有现实对象。</w:t>
      </w:r>
    </w:p>
    <w:p>
      <w:pPr>
        <w:spacing w:line="360" w:lineRule="auto"/>
        <w:ind w:firstLine="480"/>
      </w:pPr>
      <w:r>
        <w:t>如果人的行为也在因果链中，责任如何成立？</w:t>
      </w:r>
    </w:p>
    <w:p>
      <w:pPr>
        <w:spacing w:line="360" w:lineRule="auto"/>
        <w:ind w:firstLine="480"/>
      </w:pPr>
      <w:r>
        <w:t>本理论不把责任建立在脱离因果的绝对自由意志之上，而是把责任理解为局部社会的因果调节机制。</w:t>
      </w:r>
    </w:p>
    <w:p>
      <w:pPr>
        <w:spacing w:line="360" w:lineRule="auto"/>
        <w:ind w:firstLine="480"/>
      </w:pPr>
      <w:r>
        <w:t>人在全域因果层面可以被理解为因果产物，但在局部社会层面仍必须承担行为后果。因为行为造成真实伤害，而共同体必须通过责任、教育、法律、惩罚和修复机制降低未来伤害。</w:t>
      </w:r>
    </w:p>
    <w:p>
      <w:pPr>
        <w:spacing w:line="360" w:lineRule="auto"/>
        <w:ind w:firstLine="480"/>
      </w:pPr>
      <w:r>
        <w:t>惩罚不是宇宙审判，而是局部社会为了减少伤害而形成的调节机制。</w:t>
      </w:r>
    </w:p>
    <w:p>
      <w:pPr>
        <w:spacing w:line="360" w:lineRule="auto"/>
        <w:ind w:firstLine="480"/>
      </w:pPr>
      <w:r>
        <w:t>这也解释了为什么理解一个人为何如此行动，并不等于取消他必须承担的后果。</w:t>
      </w:r>
    </w:p>
    <w:p>
      <w:pPr>
        <w:spacing w:line="360" w:lineRule="auto"/>
        <w:ind w:firstLine="480"/>
      </w:pPr>
      <w:r>
        <w:t>责任并不站在因果之外；责任本身也是因果链的一部分。</w:t>
      </w:r>
    </w:p>
    <w:p>
      <w:pPr>
        <w:pStyle w:val="Heading1"/>
      </w:pPr>
      <w:r>
        <w:t>七、必要性平等不取消实践优先级</w:t>
      </w:r>
    </w:p>
    <w:p>
      <w:pPr>
        <w:spacing w:line="360" w:lineRule="auto"/>
        <w:ind w:firstLine="480"/>
      </w:pPr>
      <w:r>
        <w:t>全域不可删除论承认，万物在构成当前世界线这一意义上都不可删除。</w:t>
      </w:r>
    </w:p>
    <w:p>
      <w:pPr>
        <w:spacing w:line="360" w:lineRule="auto"/>
        <w:ind w:firstLine="480"/>
      </w:pPr>
      <w:r>
        <w:t>但这不意味着现实行动中没有优先级。</w:t>
      </w:r>
    </w:p>
    <w:p>
      <w:pPr>
        <w:spacing w:line="360" w:lineRule="auto"/>
        <w:ind w:firstLine="480"/>
      </w:pPr>
      <w:r>
        <w:t>必要性平等回答的是：万物是否都参与构成当前世界。实践优先级回答的是：在有限资源、有限责任、有限认知和有限时间中，主体应如何行动。</w:t>
      </w:r>
    </w:p>
    <w:p>
      <w:pPr>
        <w:spacing w:line="360" w:lineRule="auto"/>
        <w:ind w:firstLine="480"/>
      </w:pPr>
      <w:r>
        <w:t>这两个问题不在同一层面。</w:t>
      </w:r>
    </w:p>
    <w:p>
      <w:pPr>
        <w:spacing w:line="360" w:lineRule="auto"/>
        <w:ind w:firstLine="480"/>
      </w:pPr>
      <w:r>
        <w:t>救人通常优先于保护石头，治疗疾病通常意味着消灭病原体，保护孩子通常优先于维护抽象秩序。全域不可删除论并不取消这些现实判断。</w:t>
      </w:r>
    </w:p>
    <w:p>
      <w:pPr>
        <w:spacing w:line="360" w:lineRule="auto"/>
        <w:ind w:firstLine="480"/>
      </w:pPr>
      <w:r>
        <w:t>必要性平等，不取消实践优先级。</w:t>
      </w:r>
    </w:p>
    <w:p>
      <w:pPr>
        <w:pStyle w:val="Heading1"/>
      </w:pPr>
      <w:r>
        <w:t>八、实践优先级的来源</w:t>
      </w:r>
    </w:p>
    <w:p>
      <w:pPr>
        <w:spacing w:line="360" w:lineRule="auto"/>
        <w:ind w:firstLine="480"/>
      </w:pPr>
      <w:r>
        <w:t>实践优先级不是宇宙价值排序，而是生命系统在现实处境中的行动排序。</w:t>
      </w:r>
    </w:p>
    <w:p>
      <w:pPr>
        <w:spacing w:line="360" w:lineRule="auto"/>
        <w:ind w:firstLine="480"/>
      </w:pPr>
      <w:r>
        <w:t>它主要来自生存需求、关系远近、心理安全边界、制度责任、资源限制和后果评估。</w:t>
      </w:r>
    </w:p>
    <w:p>
      <w:pPr>
        <w:spacing w:line="360" w:lineRule="auto"/>
        <w:ind w:firstLine="480"/>
      </w:pPr>
      <w:r>
        <w:t>一个人通常会优先保护自己、亲人、朋友、家庭、共同体和国家，并不必然说明这些对象在本体价值上高于其他存在，而是说明生命体会围绕自身安全、关系责任和协作结构安排行动顺序。</w:t>
      </w:r>
    </w:p>
    <w:p>
      <w:pPr>
        <w:spacing w:line="360" w:lineRule="auto"/>
        <w:ind w:firstLine="480"/>
      </w:pPr>
      <w:r>
        <w:t>优先保护亲近者，不等于宣称远方者没有价值。</w:t>
      </w:r>
    </w:p>
    <w:p>
      <w:pPr>
        <w:spacing w:line="360" w:lineRule="auto"/>
        <w:ind w:firstLine="480"/>
      </w:pPr>
      <w:r>
        <w:t>实践中的优先，不应被偷换成本体上的高贵。</w:t>
      </w:r>
    </w:p>
    <w:p>
      <w:pPr>
        <w:spacing w:line="360" w:lineRule="auto"/>
        <w:ind w:firstLine="480"/>
      </w:pPr>
      <w:r>
        <w:t>这一区分可以防止理论从必要性平等滑向现实行动瘫痪，也可以防止现实优先级被包装成绝对价值等级。</w:t>
      </w:r>
    </w:p>
    <w:p>
      <w:pPr>
        <w:pStyle w:val="Heading1"/>
      </w:pPr>
      <w:r>
        <w:t>九、家庭、宗教、国家与共同体边界</w:t>
      </w:r>
    </w:p>
    <w:p>
      <w:pPr>
        <w:spacing w:line="360" w:lineRule="auto"/>
        <w:ind w:firstLine="480"/>
      </w:pPr>
      <w:r>
        <w:t>家庭、宗教、民族、国家乃至人类共同体，都可以被理解为不同尺度的心理安全共同体和生存协作结构。</w:t>
      </w:r>
    </w:p>
    <w:p>
      <w:pPr>
        <w:spacing w:line="360" w:lineRule="auto"/>
        <w:ind w:firstLine="480"/>
      </w:pPr>
      <w:r>
        <w:t>人会在这些共同体中获得身份、责任、保护、意义和行动边界。</w:t>
      </w:r>
    </w:p>
    <w:p>
      <w:pPr>
        <w:spacing w:line="360" w:lineRule="auto"/>
        <w:ind w:firstLine="480"/>
      </w:pPr>
      <w:r>
        <w:t>家庭提供亲密关系和早期安全；宗教提供死亡焦虑和意义困境的共同表达；国家提供制度边界、资源组织和安全保护；更大的人类共同体则提供普遍伦理和跨边界责任的想象。</w:t>
      </w:r>
    </w:p>
    <w:p>
      <w:pPr>
        <w:spacing w:line="360" w:lineRule="auto"/>
        <w:ind w:firstLine="480"/>
      </w:pPr>
      <w:r>
        <w:t>这些共同体会形成不同层级的实践优先级。国家优先保护本国公民，家庭优先保护家庭成员，个体优先保护自己的生命安全，这些都可以理解为实践责任边界。</w:t>
      </w:r>
    </w:p>
    <w:p>
      <w:pPr>
        <w:spacing w:line="360" w:lineRule="auto"/>
        <w:ind w:firstLine="480"/>
      </w:pPr>
      <w:r>
        <w:t>但责任边界不能被偷换为本体等级。</w:t>
      </w:r>
    </w:p>
    <w:p>
      <w:pPr>
        <w:spacing w:line="360" w:lineRule="auto"/>
        <w:ind w:firstLine="480"/>
      </w:pPr>
      <w:r>
        <w:t>优先保护自己所在的共同体，不等于宣称其他共同体没有存在权重。</w:t>
      </w:r>
    </w:p>
    <w:p>
      <w:pPr>
        <w:pStyle w:val="Heading1"/>
      </w:pPr>
      <w:r>
        <w:t>十、本国优先与普遍平等</w:t>
      </w:r>
    </w:p>
    <w:p>
      <w:pPr>
        <w:spacing w:line="360" w:lineRule="auto"/>
        <w:ind w:firstLine="480"/>
      </w:pPr>
      <w:r>
        <w:t>现代政治伦理中常见一个张力：一方面承认人人具有基本平等，另一方面国家治理中又会优先保护本国公民。</w:t>
      </w:r>
    </w:p>
    <w:p>
      <w:pPr>
        <w:spacing w:line="360" w:lineRule="auto"/>
        <w:ind w:firstLine="480"/>
      </w:pPr>
      <w:r>
        <w:t>从本理论看，这并不必然矛盾。</w:t>
      </w:r>
    </w:p>
    <w:p>
      <w:pPr>
        <w:spacing w:line="360" w:lineRule="auto"/>
        <w:ind w:firstLine="480"/>
      </w:pPr>
      <w:r>
        <w:t>如果本国优先被理解为实践责任优先，它并不必然否定普遍人类平等。国家作为局部共同体，具有特定资源、制度、法律和责任边界，因此在实践中优先承担对本国公民的保护义务。</w:t>
      </w:r>
    </w:p>
    <w:p>
      <w:pPr>
        <w:spacing w:line="360" w:lineRule="auto"/>
        <w:ind w:firstLine="480"/>
      </w:pPr>
      <w:r>
        <w:t>但如果本国优先被理解为本国人在本体价值上高于他国人，就会滑向价值等级论。</w:t>
      </w:r>
    </w:p>
    <w:p>
      <w:pPr>
        <w:spacing w:line="360" w:lineRule="auto"/>
        <w:ind w:firstLine="480"/>
      </w:pPr>
      <w:r>
        <w:t>同理，人类优先保护人类，也不能直接推出人类在全域必要性上高于万物。它只能说明人类共同体的伦理制度、痛苦识别、责任结构和生存需求首先围绕人展开。</w:t>
      </w:r>
    </w:p>
    <w:p>
      <w:pPr>
        <w:spacing w:line="360" w:lineRule="auto"/>
        <w:ind w:firstLine="480"/>
      </w:pPr>
      <w:r>
        <w:t>实践优先不是宇宙高贵。</w:t>
      </w:r>
    </w:p>
    <w:p>
      <w:pPr>
        <w:spacing w:line="360" w:lineRule="auto"/>
        <w:ind w:firstLine="480"/>
      </w:pPr>
      <w:r>
        <w:t>同理，实践中对病毒、疾病和灾难的处理，也不能被“不可删除性”阻碍。病毒进入世界线，不等于病毒应被保护；疾病具有因果位置，不等于治疗疾病缺乏正当性。不可删除性不取消治疗、阻止、追责、修复和现实行动。</w:t>
      </w:r>
    </w:p>
    <w:p>
      <w:pPr>
        <w:pStyle w:val="Heading1"/>
      </w:pPr>
      <w:r>
        <w:t>十一、伦理行动仍在当前世界线中发生</w:t>
      </w:r>
    </w:p>
    <w:p>
      <w:pPr>
        <w:spacing w:line="360" w:lineRule="auto"/>
        <w:ind w:firstLine="480"/>
      </w:pPr>
      <w:r>
        <w:t>伦理边界必须在这里再次守住：因果位置不等于伦理正当性，必要性不等于应然性。</w:t>
      </w:r>
    </w:p>
    <w:p>
      <w:pPr>
        <w:spacing w:line="360" w:lineRule="auto"/>
        <w:ind w:firstLine="480"/>
      </w:pPr>
      <w:r>
        <w:t>本理论并不因为强调因果结构而削弱伦理行动。</w:t>
      </w:r>
    </w:p>
    <w:p>
      <w:pPr>
        <w:spacing w:line="360" w:lineRule="auto"/>
        <w:ind w:firstLine="480"/>
      </w:pPr>
      <w:r>
        <w:t>相反，伦理行动正是在当前世界线中发生的因果力量。</w:t>
      </w:r>
    </w:p>
    <w:p>
      <w:pPr>
        <w:spacing w:line="360" w:lineRule="auto"/>
        <w:ind w:firstLine="480"/>
      </w:pPr>
      <w:r>
        <w:t>救助、制止、审判、教育、修复、忏悔、赔偿、制度改革和公共批判，都会成为后续世界线的一部分。</w:t>
      </w:r>
    </w:p>
    <w:p>
      <w:pPr>
        <w:spacing w:line="360" w:lineRule="auto"/>
        <w:ind w:firstLine="480"/>
      </w:pPr>
      <w:r>
        <w:t>因此，伦理并不是宿命之外的外来命令，而是主体和共同体在世界线中为了降低伤害、维持生活、回应痛苦而生成的行动结构。</w:t>
      </w:r>
    </w:p>
    <w:p>
      <w:pPr>
        <w:spacing w:line="360" w:lineRule="auto"/>
        <w:ind w:firstLine="480"/>
      </w:pPr>
      <w:r>
        <w:t>承认宿命，不等于取消伦理；承认不可删除性，不等于放弃判断；承认万物必要性，不等于停止行动。</w:t>
      </w:r>
    </w:p>
    <w:p>
      <w:pPr>
        <w:spacing w:line="360" w:lineRule="auto"/>
        <w:ind w:firstLine="480"/>
      </w:pPr>
      <w:r>
        <w:t>伦理行动是当前世界线继续改变自身的方式。</w:t>
      </w:r>
    </w:p>
    <w:p>
      <w:pPr>
        <w:pStyle w:val="Heading1"/>
      </w:pPr>
      <w:r>
        <w:t>十二、本章小结</w:t>
      </w:r>
    </w:p>
    <w:p>
      <w:pPr>
        <w:spacing w:line="360" w:lineRule="auto"/>
        <w:ind w:firstLine="480"/>
      </w:pPr>
      <w:r>
        <w:t>本章明确了全域不可删除论的伦理边界与实践优先级。</w:t>
      </w:r>
    </w:p>
    <w:p>
      <w:pPr>
        <w:spacing w:line="360" w:lineRule="auto"/>
        <w:ind w:firstLine="480"/>
      </w:pPr>
      <w:r>
        <w:t>因果位置不等于伦理正当性。恶行可以进入世界线，但不能因此被正当化；影响巨大也不能直接推出伦理价值。</w:t>
      </w:r>
    </w:p>
    <w:p>
      <w:pPr>
        <w:spacing w:line="360" w:lineRule="auto"/>
        <w:ind w:firstLine="480"/>
      </w:pPr>
      <w:r>
        <w:t>责任不是脱离因果的宇宙审判，而是局部社会为了降低伤害、维护秩序、修复关系而形成的因果调节机制。</w:t>
      </w:r>
    </w:p>
    <w:p>
      <w:pPr>
        <w:spacing w:line="360" w:lineRule="auto"/>
        <w:ind w:firstLine="480"/>
      </w:pPr>
      <w:r>
        <w:t>必要性平等不取消实践优先级。现实行动中的优先，来自生存需求、关系远近、心理安全边界、制度责任和资源限制，而不是宇宙价值等级。</w:t>
      </w:r>
    </w:p>
    <w:p>
      <w:pPr>
        <w:spacing w:line="360" w:lineRule="auto"/>
        <w:ind w:firstLine="480"/>
      </w:pPr>
      <w:r>
        <w:t>全域不可删除论既反对把人和万物归零，也反对把因果理解偷换成伦理免责。</w:t>
      </w:r>
    </w:p>
    <w:p>
      <w:pPr>
        <w:spacing w:line="360" w:lineRule="auto"/>
        <w:ind w:firstLine="480"/>
      </w:pPr>
      <w:r>
        <w:t>本章尤其要保留受害者立场：必要性不是应然性，创伤不是礼物，解释不是原谅，承认不可删除不是要求宽恕。</w:t>
      </w:r>
    </w:p>
    <w:p>
      <w:pPr>
        <w:pStyle w:val="Title"/>
      </w:pPr>
      <w:r>
        <w:t>第十三章：理论的安顿边界</w:t>
      </w:r>
    </w:p>
    <w:p>
      <w:pPr>
        <w:spacing w:line="360" w:lineRule="auto"/>
        <w:ind w:firstLine="480"/>
      </w:pPr>
      <w:r>
        <w:t>本章说明本理论能安顿什么，不能安顿什么。全域不可删除论不是万能救赎，不替代工作、金钱、医疗、法律、亲密关系、心理治疗和制度改革。</w:t>
      </w:r>
    </w:p>
    <w:p>
      <w:pPr>
        <w:spacing w:line="360" w:lineRule="auto"/>
        <w:ind w:firstLine="480"/>
      </w:pPr>
      <w:r>
        <w:t>它能够处理的，是现实痛苦之上被现代评价系统叠加出来的存在性归零痛苦：我是否完全多余，是否只是耗材，是否可以被世界无损删除。</w:t>
      </w:r>
    </w:p>
    <w:p>
      <w:pPr>
        <w:pStyle w:val="Heading1"/>
      </w:pPr>
      <w:r>
        <w:t>一、为什么要讨论安顿边界</w:t>
      </w:r>
    </w:p>
    <w:p>
      <w:pPr>
        <w:spacing w:line="360" w:lineRule="auto"/>
        <w:ind w:firstLine="480"/>
      </w:pPr>
      <w:r>
        <w:t>安顿不是麻醉。它不是让人接受压迫，而是让主体在不被归零的地基上重新行动。</w:t>
      </w:r>
    </w:p>
    <w:p>
      <w:pPr>
        <w:spacing w:line="360" w:lineRule="auto"/>
        <w:ind w:firstLine="480"/>
      </w:pPr>
      <w:r>
        <w:t>任何理论若试图回应人的存在困境，都必须说明自己的边界。</w:t>
      </w:r>
    </w:p>
    <w:p>
      <w:pPr>
        <w:spacing w:line="360" w:lineRule="auto"/>
        <w:ind w:firstLine="480"/>
      </w:pPr>
      <w:r>
        <w:t>全域不可删除论可以回应现代耗材化处境，可以说明人不是因为有用才具有最低存在权重，也可以反驳“离开了你，地球一样转，所以你无关紧要”的归零叙事。</w:t>
      </w:r>
    </w:p>
    <w:p>
      <w:pPr>
        <w:spacing w:line="360" w:lineRule="auto"/>
        <w:ind w:firstLine="480"/>
      </w:pPr>
      <w:r>
        <w:t>但这不意味着它能解决所有痛苦。</w:t>
      </w:r>
    </w:p>
    <w:p>
      <w:pPr>
        <w:spacing w:line="360" w:lineRule="auto"/>
        <w:ind w:firstLine="480"/>
      </w:pPr>
      <w:r>
        <w:t>如果一个理论声称自己可以安顿一切贫困、失恋、疾病、失败、创伤、不公、孤独和死亡，它就很可能已经从哲学解释滑向廉价安慰。</w:t>
      </w:r>
    </w:p>
    <w:p>
      <w:pPr>
        <w:spacing w:line="360" w:lineRule="auto"/>
        <w:ind w:firstLine="480"/>
      </w:pPr>
      <w:r>
        <w:t>因此，本章要明确：全域不可删除论能安顿什么，不能安顿什么。</w:t>
      </w:r>
    </w:p>
    <w:p>
      <w:pPr>
        <w:spacing w:line="360" w:lineRule="auto"/>
        <w:ind w:firstLine="480"/>
      </w:pPr>
      <w:r>
        <w:t>更准确地说，本章要防止两种误用：一是把理论说成万能救赎，二是把现实痛苦全部哲学化。全域不可删除论不能替代现实帮助，它只能处理现实评价中最容易被忽视的一层次级伤害：存在性归零。</w:t>
      </w:r>
    </w:p>
    <w:p>
      <w:pPr>
        <w:pStyle w:val="Heading1"/>
      </w:pPr>
      <w:r>
        <w:t>二、本理论不是万能救赎</w:t>
      </w:r>
    </w:p>
    <w:p>
      <w:pPr>
        <w:spacing w:line="360" w:lineRule="auto"/>
        <w:ind w:firstLine="480"/>
      </w:pPr>
      <w:r>
        <w:t>全域不可删除论不是万能救赎。</w:t>
      </w:r>
    </w:p>
    <w:p>
      <w:pPr>
        <w:spacing w:line="360" w:lineRule="auto"/>
        <w:ind w:firstLine="480"/>
      </w:pPr>
      <w:r>
        <w:t>它不能让失业者立刻获得工作，不能让贫困者立刻获得资源，不能让失恋者立刻被爱，不能让疾病立即消失，也不能把现实失败直接转化为成功。</w:t>
      </w:r>
    </w:p>
    <w:p>
      <w:pPr>
        <w:spacing w:line="360" w:lineRule="auto"/>
        <w:ind w:firstLine="480"/>
      </w:pPr>
      <w:r>
        <w:t>它也不能保证每个读者读完之后都会积极、平静、自洽或被安慰。不同主体有不同参数、架构、经验、处境和世界线。同一理论进入不同主体结构，会生成不同反应。</w:t>
      </w:r>
    </w:p>
    <w:p>
      <w:pPr>
        <w:spacing w:line="360" w:lineRule="auto"/>
        <w:ind w:firstLine="480"/>
      </w:pPr>
      <w:r>
        <w:t>有人会被它安顿，有人会无感，有人会反感，有人甚至会误读。</w:t>
      </w:r>
    </w:p>
    <w:p>
      <w:pPr>
        <w:spacing w:line="360" w:lineRule="auto"/>
        <w:ind w:firstLine="480"/>
      </w:pPr>
      <w:r>
        <w:t>这并不自动证明理论错误，只说明理论不是药物，不是制度改革，不是亲密关系，也不是现实资源。</w:t>
      </w:r>
    </w:p>
    <w:p>
      <w:pPr>
        <w:spacing w:line="360" w:lineRule="auto"/>
        <w:ind w:firstLine="480"/>
      </w:pPr>
      <w:r>
        <w:t>哲学解释世界，不负责把每个读者都改造成幸福的人。</w:t>
      </w:r>
    </w:p>
    <w:p>
      <w:pPr>
        <w:spacing w:line="360" w:lineRule="auto"/>
        <w:ind w:firstLine="480"/>
      </w:pPr>
      <w:r>
        <w:t>因此，任何把本理论当作药物、制度、资源、关系或治疗替代品的使用方式，都是对本理论的误用。概念安顿不能替代现实帮助。</w:t>
      </w:r>
    </w:p>
    <w:p>
      <w:pPr>
        <w:pStyle w:val="Heading1"/>
      </w:pPr>
      <w:r>
        <w:t>三、本理论不是励志鸡汤</w:t>
      </w:r>
    </w:p>
    <w:p>
      <w:pPr>
        <w:spacing w:line="360" w:lineRule="auto"/>
        <w:ind w:firstLine="480"/>
      </w:pPr>
      <w:r>
        <w:t>全域不可删除论也不是励志鸡汤。</w:t>
      </w:r>
    </w:p>
    <w:p>
      <w:pPr>
        <w:spacing w:line="360" w:lineRule="auto"/>
        <w:ind w:firstLine="480"/>
      </w:pPr>
      <w:r>
        <w:t>它不承诺只要相信自己不可删除，就一定能成功；不承诺每个人都会被世界温柔以待；不承诺痛苦都会转化为礼物；不承诺失败背后一定隐藏奖赏。</w:t>
      </w:r>
    </w:p>
    <w:p>
      <w:pPr>
        <w:spacing w:line="360" w:lineRule="auto"/>
        <w:ind w:firstLine="480"/>
      </w:pPr>
      <w:r>
        <w:t>鸡汤常常通过美化痛苦、夸大希望、弱化结构问题来安慰个体。本理论不能这样做。</w:t>
      </w:r>
    </w:p>
    <w:p>
      <w:pPr>
        <w:spacing w:line="360" w:lineRule="auto"/>
        <w:ind w:firstLine="480"/>
      </w:pPr>
      <w:r>
        <w:t>一个人的失败可能确实是失败，一个人的贫困可能确实是贫困，一个人的创伤可能确实无法被一句话修复。</w:t>
      </w:r>
    </w:p>
    <w:p>
      <w:pPr>
        <w:spacing w:line="360" w:lineRule="auto"/>
        <w:ind w:firstLine="480"/>
      </w:pPr>
      <w:r>
        <w:t>本理论提供的不是结果胜利，而是存在底座。</w:t>
      </w:r>
    </w:p>
    <w:p>
      <w:pPr>
        <w:spacing w:line="360" w:lineRule="auto"/>
        <w:ind w:firstLine="480"/>
      </w:pPr>
      <w:r>
        <w:t>但即使是“存在底座”这个说法，也必须保持克制。最低存在地基不是最低生活标准。一个人不是零，并不意味着他不再需要资源、关系、保护、治疗、行动和制度支持。</w:t>
      </w:r>
    </w:p>
    <w:p>
      <w:pPr>
        <w:spacing w:line="360" w:lineRule="auto"/>
        <w:ind w:firstLine="480"/>
      </w:pPr>
      <w:r>
        <w:t>它不说你一定会赢，只说你不是零；不说世界一定会补偿你，只说你不能被从当前世界线中无损删除。</w:t>
      </w:r>
    </w:p>
    <w:p>
      <w:pPr>
        <w:pStyle w:val="Heading1"/>
      </w:pPr>
      <w:r>
        <w:t>四、它安顿的是哪一种痛苦</w:t>
      </w:r>
    </w:p>
    <w:p>
      <w:pPr>
        <w:spacing w:line="360" w:lineRule="auto"/>
        <w:ind w:firstLine="480"/>
      </w:pPr>
      <w:r>
        <w:t>安顿不是麻醉。它不是让人接受压迫，而是让主体在不被归零的地基上重新行动。</w:t>
      </w:r>
    </w:p>
    <w:p>
      <w:pPr>
        <w:spacing w:line="360" w:lineRule="auto"/>
        <w:ind w:firstLine="480"/>
      </w:pPr>
      <w:r>
        <w:t>全域不可删除论主要安顿的是存在性归零痛苦。</w:t>
      </w:r>
    </w:p>
    <w:p>
      <w:pPr>
        <w:spacing w:line="360" w:lineRule="auto"/>
        <w:ind w:firstLine="480"/>
      </w:pPr>
      <w:r>
        <w:t>这种痛苦并不只是具体事件带来的悲伤，而是主体对自身存在位置的根本怀疑：我是否完全多余？我是否只是耗材？我是否没有任何重量？如果我消失，是否就像从未存在一样？</w:t>
      </w:r>
    </w:p>
    <w:p>
      <w:pPr>
        <w:spacing w:line="360" w:lineRule="auto"/>
        <w:ind w:firstLine="480"/>
      </w:pPr>
      <w:r>
        <w:t>现代耗材化处境会不断加深这种痛苦。岗位可以换人，绩效可以替代，数据可以覆盖，关系可以断裂，平台可以遗忘，社会可以继续运行。于是个体很容易把功能可替代误解为存在可删除。</w:t>
      </w:r>
    </w:p>
    <w:p>
      <w:pPr>
        <w:spacing w:line="360" w:lineRule="auto"/>
        <w:ind w:firstLine="480"/>
      </w:pPr>
      <w:r>
        <w:t>本理论的作用，是在这一点上划出边界。</w:t>
      </w:r>
    </w:p>
    <w:p>
      <w:pPr>
        <w:spacing w:line="360" w:lineRule="auto"/>
        <w:ind w:firstLine="480"/>
      </w:pPr>
      <w:r>
        <w:t>这里需要进一步说明：本理论不是制造一个概念病，再提供概念药。现实痛苦本来就存在，失业、贫困、疾病、孤独、创伤和不公都有各自具体的现实来源。全域不可删除论所命名的，是这些现实痛苦之上由现代评价系统叠加出来的次级伤害：因为你失败，所以你是废料；因为你贫穷，所以你没有价值；因为你不被看见，所以你等于没有存在。</w:t>
      </w:r>
    </w:p>
    <w:p>
      <w:pPr>
        <w:spacing w:line="360" w:lineRule="auto"/>
        <w:ind w:firstLine="480"/>
      </w:pPr>
      <w:r>
        <w:t>一个人的功能可以被替代，但其作为具体生命在当前世界线中的存在位置不能被无损删除。</w:t>
      </w:r>
    </w:p>
    <w:p>
      <w:pPr>
        <w:spacing w:line="360" w:lineRule="auto"/>
        <w:ind w:firstLine="480"/>
      </w:pPr>
      <w:r>
        <w:t>因此，本理论安顿的不是所有痛苦，而是“我毫无价值”“我完全多余”“我只是耗材”这一类存在性痛苦。</w:t>
      </w:r>
    </w:p>
    <w:p>
      <w:pPr>
        <w:pStyle w:val="Heading1"/>
      </w:pPr>
      <w:r>
        <w:t>五、必要性价值是最低地基</w:t>
      </w:r>
    </w:p>
    <w:p>
      <w:pPr>
        <w:spacing w:line="360" w:lineRule="auto"/>
        <w:ind w:firstLine="480"/>
      </w:pPr>
      <w:r>
        <w:t>价值判断必须暴露自身框架。共同体可以生成价值，但共同体评价并不天然正当；局部评价不能伪装成全域裁决。</w:t>
      </w:r>
    </w:p>
    <w:p>
      <w:pPr>
        <w:spacing w:line="360" w:lineRule="auto"/>
        <w:ind w:firstLine="480"/>
      </w:pPr>
      <w:r>
        <w:t>必要性价值不是幸福本身。</w:t>
      </w:r>
    </w:p>
    <w:p>
      <w:pPr>
        <w:spacing w:line="360" w:lineRule="auto"/>
        <w:ind w:firstLine="480"/>
      </w:pPr>
      <w:r>
        <w:t>它不是爱，不是资源，不是健康，不是成功，不是社会承认，也不是现实尊严的全部。</w:t>
      </w:r>
    </w:p>
    <w:p>
      <w:pPr>
        <w:spacing w:line="360" w:lineRule="auto"/>
        <w:ind w:firstLine="480"/>
      </w:pPr>
      <w:r>
        <w:t>必要性价值只是一个最低地基：凡真实进入当前世界线者，都不能被视为完全多余或可无损删除。</w:t>
      </w:r>
    </w:p>
    <w:p>
      <w:pPr>
        <w:spacing w:line="360" w:lineRule="auto"/>
        <w:ind w:firstLine="480"/>
      </w:pPr>
      <w:r>
        <w:t>这个最低地基很小，却很重要。</w:t>
      </w:r>
    </w:p>
    <w:p>
      <w:pPr>
        <w:spacing w:line="360" w:lineRule="auto"/>
        <w:ind w:firstLine="480"/>
      </w:pPr>
      <w:r>
        <w:t>因为当一个人被绩效、比较、失败、抛弃和社会冷漠压到极低处时，他最先丧失的往往不是成功感，而是存在确认。他会怀疑自己是不是根本不该存在，是不是完全没有重量。</w:t>
      </w:r>
    </w:p>
    <w:p>
      <w:pPr>
        <w:spacing w:line="360" w:lineRule="auto"/>
        <w:ind w:firstLine="480"/>
      </w:pPr>
      <w:r>
        <w:t>必要性价值不能让人立刻幸福，却可以防止一个人把自己判定为零。</w:t>
      </w:r>
    </w:p>
    <w:p>
      <w:pPr>
        <w:spacing w:line="360" w:lineRule="auto"/>
        <w:ind w:firstLine="480"/>
      </w:pPr>
      <w:r>
        <w:t>必要性价值不是幸福本身，而是防止一个人把自己判定为零的最低地基。</w:t>
      </w:r>
    </w:p>
    <w:p>
      <w:pPr>
        <w:spacing w:line="360" w:lineRule="auto"/>
        <w:ind w:firstLine="480"/>
      </w:pPr>
      <w:r>
        <w:t>因此，最低地基的作用是防止坍塌，而不是让人停留在地基上。你不是零，不是终点，而是重新开始的起点。</w:t>
      </w:r>
    </w:p>
    <w:p>
      <w:pPr>
        <w:pStyle w:val="Heading1"/>
      </w:pPr>
      <w:r>
        <w:t>六、它不能替代现实行动</w:t>
      </w:r>
    </w:p>
    <w:p>
      <w:pPr>
        <w:spacing w:line="360" w:lineRule="auto"/>
        <w:ind w:firstLine="480"/>
      </w:pPr>
      <w:r>
        <w:t>全域不可删除论不能替代现实行动。</w:t>
      </w:r>
    </w:p>
    <w:p>
      <w:pPr>
        <w:spacing w:line="360" w:lineRule="auto"/>
        <w:ind w:firstLine="480"/>
      </w:pPr>
      <w:r>
        <w:t>如果一个人失业，他仍然需要收入、技能、机会和制度支持；如果一个人患病，他仍然需要治疗、照护和资源；如果一个人遭受不公，他仍然需要申诉、团结、制度修正和公共行动。</w:t>
      </w:r>
    </w:p>
    <w:p>
      <w:pPr>
        <w:spacing w:line="360" w:lineRule="auto"/>
        <w:ind w:firstLine="480"/>
      </w:pPr>
      <w:r>
        <w:t>理解自身不可删除，并不会自动改变这些现实条件。</w:t>
      </w:r>
    </w:p>
    <w:p>
      <w:pPr>
        <w:spacing w:line="360" w:lineRule="auto"/>
        <w:ind w:firstLine="480"/>
      </w:pPr>
      <w:r>
        <w:t>但这种理解可以改变主体面对现实行动时的底层自我判定。它可以让人知道：我不是因为暂时失败就成为废料，不是因为岗位可替代就存在可删除，不是因为未被记住就从世界线中归零。</w:t>
      </w:r>
    </w:p>
    <w:p>
      <w:pPr>
        <w:spacing w:line="360" w:lineRule="auto"/>
        <w:ind w:firstLine="480"/>
      </w:pPr>
      <w:r>
        <w:t>现实行动仍然必要。理论只提供行动之前或行动之中的存在底座。</w:t>
      </w:r>
    </w:p>
    <w:p>
      <w:pPr>
        <w:spacing w:line="360" w:lineRule="auto"/>
        <w:ind w:firstLine="480"/>
      </w:pPr>
      <w:r>
        <w:t>人不是靠一句理论活下去，但理论可以帮助人不把自己提前判死。</w:t>
      </w:r>
    </w:p>
    <w:p>
      <w:pPr>
        <w:spacing w:line="360" w:lineRule="auto"/>
        <w:ind w:firstLine="480"/>
      </w:pPr>
      <w:r>
        <w:t>换言之，理论的作用不是解决全部痛苦，而是阻断现实失败向存在归零扩散。被裁员的人仍然需要收入和新工作，但不必接受“被裁员等于我是废料”；病人仍然需要治疗，但不必接受“生病等于我没有价值”；孤独的人仍然需要关系，但不必接受“无人拥抱等于我从世界中归零”。</w:t>
      </w:r>
    </w:p>
    <w:p>
      <w:pPr>
        <w:pStyle w:val="Heading1"/>
      </w:pPr>
      <w:r>
        <w:t>七、它不能替代爱与关系</w:t>
      </w:r>
    </w:p>
    <w:p>
      <w:pPr>
        <w:spacing w:line="360" w:lineRule="auto"/>
        <w:ind w:firstLine="480"/>
      </w:pPr>
      <w:r>
        <w:t>存在权重不能替代爱。</w:t>
      </w:r>
    </w:p>
    <w:p>
      <w:pPr>
        <w:spacing w:line="360" w:lineRule="auto"/>
        <w:ind w:firstLine="480"/>
      </w:pPr>
      <w:r>
        <w:t>一个人知道自己不可删除，并不等于他被理解、被陪伴、被拥抱、被善待。存在底座和关系安顿不是同一件事。</w:t>
      </w:r>
    </w:p>
    <w:p>
      <w:pPr>
        <w:spacing w:line="360" w:lineRule="auto"/>
        <w:ind w:firstLine="480"/>
      </w:pPr>
      <w:r>
        <w:t>人需要关系，需要回应，需要被具体的人看见。全域不可删除论可以说明一个人在世界线中不是零，却不能替代亲密关系、友情、家庭支持和共同体承认。</w:t>
      </w:r>
    </w:p>
    <w:p>
      <w:pPr>
        <w:spacing w:line="360" w:lineRule="auto"/>
        <w:ind w:firstLine="480"/>
      </w:pPr>
      <w:r>
        <w:t>这一区分很重要。</w:t>
      </w:r>
    </w:p>
    <w:p>
      <w:pPr>
        <w:spacing w:line="360" w:lineRule="auto"/>
        <w:ind w:firstLine="480"/>
      </w:pPr>
      <w:r>
        <w:t>如果把必要性价值当作爱的替代品，理论就会变得冷硬；如果把爱当作存在权重的唯一来源，人在失去爱时又会被彻底归零。</w:t>
      </w:r>
    </w:p>
    <w:p>
      <w:pPr>
        <w:spacing w:line="360" w:lineRule="auto"/>
        <w:ind w:firstLine="480"/>
      </w:pPr>
      <w:r>
        <w:t>更稳的说法是：存在权重提供最低底座，爱与关系提供更具体、更温暖、更可感的生命安顿。</w:t>
      </w:r>
    </w:p>
    <w:p>
      <w:pPr>
        <w:pStyle w:val="Heading1"/>
      </w:pPr>
      <w:r>
        <w:t>八、它不能替代正义</w:t>
      </w:r>
    </w:p>
    <w:p>
      <w:pPr>
        <w:spacing w:line="360" w:lineRule="auto"/>
        <w:ind w:firstLine="480"/>
      </w:pPr>
      <w:r>
        <w:t>全域不可删除论也不能替代正义。</w:t>
      </w:r>
    </w:p>
    <w:p>
      <w:pPr>
        <w:spacing w:line="360" w:lineRule="auto"/>
        <w:ind w:firstLine="480"/>
      </w:pPr>
      <w:r>
        <w:t>如果一个人遭受压迫、剥削、暴力或制度性伤害，仅仅告诉他“你不可删除”，是不够的。</w:t>
      </w:r>
    </w:p>
    <w:p>
      <w:pPr>
        <w:spacing w:line="360" w:lineRule="auto"/>
        <w:ind w:firstLine="480"/>
      </w:pPr>
      <w:r>
        <w:t>他需要的是停止伤害、追究责任、修复关系、改变制度，而不是只获得抽象存在确认。</w:t>
      </w:r>
    </w:p>
    <w:p>
      <w:pPr>
        <w:spacing w:line="360" w:lineRule="auto"/>
        <w:ind w:firstLine="480"/>
      </w:pPr>
      <w:r>
        <w:t>因此，本理论不能被用来掩盖现实不公，不能被用来要求受害者与伤害和解，也不能被用来替代伦理审判。</w:t>
      </w:r>
    </w:p>
    <w:p>
      <w:pPr>
        <w:spacing w:line="360" w:lineRule="auto"/>
        <w:ind w:firstLine="480"/>
      </w:pPr>
      <w:r>
        <w:t>如果有人用“你不可删除”来要求受害者忍耐伤害、感谢创伤或放弃追责，那不是本理论的应用，而是对本理论的背叛。必要性不是应然性，创伤不是礼物，承认不可删除不是要求宽恕。</w:t>
      </w:r>
    </w:p>
    <w:p>
      <w:pPr>
        <w:spacing w:line="360" w:lineRule="auto"/>
        <w:ind w:firstLine="480"/>
      </w:pPr>
      <w:r>
        <w:t>不可删除性不是忍受压迫的理由。</w:t>
      </w:r>
    </w:p>
    <w:p>
      <w:pPr>
        <w:spacing w:line="360" w:lineRule="auto"/>
        <w:ind w:firstLine="480"/>
      </w:pPr>
      <w:r>
        <w:t>相反，一个人正因为不是耗材，不是可无损删除的工具，才更有理由反对被压迫、被剥削、被践踏。</w:t>
      </w:r>
    </w:p>
    <w:p>
      <w:pPr>
        <w:pStyle w:val="Heading1"/>
      </w:pPr>
      <w:r>
        <w:t>九、它能带来的积极后果</w:t>
      </w:r>
    </w:p>
    <w:p>
      <w:pPr>
        <w:spacing w:line="360" w:lineRule="auto"/>
        <w:ind w:firstLine="480"/>
      </w:pPr>
      <w:r>
        <w:t>虽然本理论不是鸡汤，也不承诺现实胜利，但它仍可能产生积极后果。</w:t>
      </w:r>
    </w:p>
    <w:p>
      <w:pPr>
        <w:spacing w:line="360" w:lineRule="auto"/>
        <w:ind w:firstLine="480"/>
      </w:pPr>
      <w:r>
        <w:t>一个人理解自己不可删除，可能更容易自珍；理解功能可替代不等于存在可删除，可能减少被绩效评价摧毁的自我否定；理解宿命是完整展开，可能减少无效自责；理解反事实不确定，可能减少对未走之路的过度美化。</w:t>
      </w:r>
    </w:p>
    <w:p>
      <w:pPr>
        <w:spacing w:line="360" w:lineRule="auto"/>
        <w:ind w:firstLine="480"/>
      </w:pPr>
      <w:r>
        <w:t>这些后果不是理论强行承诺的疗效，而是理论进入某些主体结构后可能产生的实践影响。</w:t>
      </w:r>
    </w:p>
    <w:p>
      <w:pPr>
        <w:spacing w:line="360" w:lineRule="auto"/>
        <w:ind w:firstLine="480"/>
      </w:pPr>
      <w:r>
        <w:t>有些人会因此更愿意活下去，更愿意继续行动，更愿意与自身命运和解。</w:t>
      </w:r>
    </w:p>
    <w:p>
      <w:pPr>
        <w:spacing w:line="360" w:lineRule="auto"/>
        <w:ind w:firstLine="480"/>
      </w:pPr>
      <w:r>
        <w:t>但也必须承认：并非所有人都会如此。理论没有义务对所有主体产生同样效果。</w:t>
      </w:r>
    </w:p>
    <w:p>
      <w:pPr>
        <w:spacing w:line="360" w:lineRule="auto"/>
        <w:ind w:firstLine="480"/>
      </w:pPr>
      <w:r>
        <w:t>理论能提供方向，不能保证结果。</w:t>
      </w:r>
    </w:p>
    <w:p>
      <w:pPr>
        <w:spacing w:line="360" w:lineRule="auto"/>
        <w:ind w:firstLine="480"/>
      </w:pPr>
      <w:r>
        <w:t>因此，本理论的有效性是有限的，但不是零。它不能替人完成现实行动，却可以帮助主体识别并拒绝一种错误解释：现实受损并不等于存在归零。</w:t>
      </w:r>
    </w:p>
    <w:p>
      <w:pPr>
        <w:pStyle w:val="Heading1"/>
      </w:pPr>
      <w:r>
        <w:t>十、写作本身也是宿命展开</w:t>
      </w:r>
    </w:p>
    <w:p>
      <w:pPr>
        <w:spacing w:line="360" w:lineRule="auto"/>
        <w:ind w:firstLine="480"/>
      </w:pPr>
      <w:r>
        <w:t>宿命若被理解为停止行动，就已经被误读。真正需要说明的是：行动本身也属于世界线展开。</w:t>
      </w:r>
    </w:p>
    <w:p>
      <w:pPr>
        <w:spacing w:line="360" w:lineRule="auto"/>
        <w:ind w:firstLine="480"/>
      </w:pPr>
      <w:r>
        <w:t>全域不可删除论本身，也处在作者和读者的世界线中。</w:t>
      </w:r>
    </w:p>
    <w:p>
      <w:pPr>
        <w:spacing w:line="360" w:lineRule="auto"/>
        <w:ind w:firstLine="480"/>
      </w:pPr>
      <w:r>
        <w:t>这套理论是否有用，能否传播，能否安顿某些人，能否被误读、被批评、被遗忘，并不完全由作者掌控。</w:t>
      </w:r>
    </w:p>
    <w:p>
      <w:pPr>
        <w:spacing w:line="360" w:lineRule="auto"/>
        <w:ind w:firstLine="480"/>
      </w:pPr>
      <w:r>
        <w:t>写作、追问、修正、表达和留下文本，本身就是作者生命路径的一部分。</w:t>
      </w:r>
    </w:p>
    <w:p>
      <w:pPr>
        <w:spacing w:line="360" w:lineRule="auto"/>
        <w:ind w:firstLine="480"/>
      </w:pPr>
      <w:r>
        <w:t>作者不是宇宙之外的神，不能保证理论改变世界；作者也不是完全无关的旁观者，因为写下它已经成为当前世界线中的一个实际节点。</w:t>
      </w:r>
    </w:p>
    <w:p>
      <w:pPr>
        <w:spacing w:line="360" w:lineRule="auto"/>
        <w:ind w:firstLine="480"/>
      </w:pPr>
      <w:r>
        <w:t>因此，本理论甚至可以回到自身：写下理论是否有用，不完全由作者决定；写下它本身，就是作者宿命的展开。</w:t>
      </w:r>
    </w:p>
    <w:p>
      <w:pPr>
        <w:spacing w:line="360" w:lineRule="auto"/>
        <w:ind w:firstLine="480"/>
      </w:pPr>
      <w:r>
        <w:t>理论本身也是一种派生载体。</w:t>
      </w:r>
    </w:p>
    <w:p>
      <w:pPr>
        <w:pStyle w:val="Heading1"/>
      </w:pPr>
      <w:r>
        <w:t>十一、本章小结</w:t>
      </w:r>
    </w:p>
    <w:p>
      <w:pPr>
        <w:spacing w:line="360" w:lineRule="auto"/>
        <w:ind w:firstLine="480"/>
      </w:pPr>
      <w:r>
        <w:t>本章明确了全域不可删除论的安顿边界。</w:t>
      </w:r>
    </w:p>
    <w:p>
      <w:pPr>
        <w:spacing w:line="360" w:lineRule="auto"/>
        <w:ind w:firstLine="480"/>
      </w:pPr>
      <w:r>
        <w:t>它不是万能救赎，不是励志鸡汤，不能替代爱、资源、治疗、正义、关系和现实行动。</w:t>
      </w:r>
    </w:p>
    <w:p>
      <w:pPr>
        <w:spacing w:line="360" w:lineRule="auto"/>
        <w:ind w:firstLine="480"/>
      </w:pPr>
      <w:r>
        <w:t>它主要安顿的是存在性归零痛苦：我是否毫无价值，是否完全多余，是否只是耗材。</w:t>
      </w:r>
    </w:p>
    <w:p>
      <w:pPr>
        <w:spacing w:line="360" w:lineRule="auto"/>
        <w:ind w:firstLine="480"/>
      </w:pPr>
      <w:r>
        <w:t>这里的“安顿”必须严格理解：它不是解决失业、贫困、疾病、孤独、创伤和不公，而是阻断这些现实痛苦被进一步解释为“所以你是零”。</w:t>
      </w:r>
    </w:p>
    <w:p>
      <w:pPr>
        <w:spacing w:line="360" w:lineRule="auto"/>
        <w:ind w:firstLine="480"/>
      </w:pPr>
      <w:r>
        <w:t>必要性价值提供的是最低存在地基。它不能保证幸福，但可以防止一个人把自己判定为零。</w:t>
      </w:r>
    </w:p>
    <w:p>
      <w:pPr>
        <w:spacing w:line="360" w:lineRule="auto"/>
        <w:ind w:firstLine="480"/>
      </w:pPr>
      <w:r>
        <w:t>这个最低地基不能替代更高层的现实条件。你不是零，但你仍然需要资源、关系、保护、治疗、行动和制度支持。</w:t>
      </w:r>
    </w:p>
    <w:p>
      <w:pPr>
        <w:spacing w:line="360" w:lineRule="auto"/>
        <w:ind w:firstLine="480"/>
      </w:pPr>
      <w:r>
        <w:t>全域不可删除论的力量，不在于承诺每个人都会成功，而在于拒绝把失败者、普通人、未被记住者和被替代者从存在层面归零。</w:t>
      </w:r>
    </w:p>
    <w:p>
      <w:pPr>
        <w:pStyle w:val="Title"/>
      </w:pPr>
      <w:r>
        <w:t>第十四章：核心反驳与回应</w:t>
      </w:r>
    </w:p>
    <w:p>
      <w:pPr>
        <w:spacing w:line="360" w:lineRule="auto"/>
        <w:ind w:firstLine="480"/>
      </w:pPr>
      <w:r>
        <w:t>本章承担压力测试功能。一个理论若要具有出版级稳定性，不能只提出命题，还必须主动面对反驳。</w:t>
      </w:r>
    </w:p>
    <w:p>
      <w:pPr>
        <w:spacing w:line="360" w:lineRule="auto"/>
        <w:ind w:firstLine="480"/>
      </w:pPr>
      <w:r>
        <w:t>这些反驳包括：不可删除性是否只是同义反复；是否从事实偷渡价值；是否导致万物等价；是否合理化恶；是否导致宿命摆烂；是否伪装成科学证明。回应这些问题，是全书思想成熟度的重要标志。</w:t>
      </w:r>
    </w:p>
    <w:p>
      <w:pPr>
        <w:pStyle w:val="Heading1"/>
      </w:pPr>
      <w:r>
        <w:t>一、为什么需要集中回应反驳</w:t>
      </w:r>
    </w:p>
    <w:p>
      <w:pPr>
        <w:spacing w:line="360" w:lineRule="auto"/>
        <w:ind w:firstLine="480"/>
      </w:pPr>
      <w:r>
        <w:t>全域不可删除论的核心命题很简洁:任何真实进入当前世界线的存在,都不能被从当前世界中无损删除。</w:t>
      </w:r>
    </w:p>
    <w:p>
      <w:pPr>
        <w:spacing w:line="360" w:lineRule="auto"/>
        <w:ind w:firstLine="480"/>
      </w:pPr>
      <w:r>
        <w:t>正因为它简洁,所以也容易被误读。有人会认为它只是同义反复;有人会认为它把万物都说成有价值,导致概念过宽;有人会担心它合理化恶;有人会认为它导向摆烂;也有人会质疑它无法推出存在权重。</w:t>
      </w:r>
    </w:p>
    <w:p>
      <w:pPr>
        <w:spacing w:line="360" w:lineRule="auto"/>
        <w:ind w:firstLine="480"/>
      </w:pPr>
      <w:r>
        <w:t>这些反驳不能回避。</w:t>
      </w:r>
    </w:p>
    <w:p>
      <w:pPr>
        <w:spacing w:line="360" w:lineRule="auto"/>
        <w:ind w:firstLine="480"/>
      </w:pPr>
      <w:r>
        <w:t>如果一个理论无法说明自己的边界,它就会被最极端的误读拖走。</w:t>
      </w:r>
    </w:p>
    <w:p>
      <w:pPr>
        <w:spacing w:line="360" w:lineRule="auto"/>
        <w:ind w:firstLine="480"/>
      </w:pPr>
      <w:r>
        <w:t>本章集中回应这些核心质疑,目的不是让理论免于一切批评,而是说明它真正主张什么、不主张什么。</w:t>
      </w:r>
    </w:p>
    <w:p>
      <w:pPr>
        <w:pStyle w:val="Heading1"/>
      </w:pPr>
      <w:r>
        <w:t>二、反驳一:这是否只是同义反复</w:t>
      </w:r>
    </w:p>
    <w:p>
      <w:pPr>
        <w:spacing w:line="360" w:lineRule="auto"/>
        <w:ind w:firstLine="480"/>
      </w:pPr>
      <w:r>
        <w:t>最常见的质疑是:所谓不可删除性,是否只是说"发生过的事已经发生过"?如果只是如此,这个理论似乎没有提供新内容。</w:t>
      </w:r>
    </w:p>
    <w:p>
      <w:pPr>
        <w:spacing w:line="360" w:lineRule="auto"/>
        <w:ind w:firstLine="480"/>
      </w:pPr>
      <w:r>
        <w:t>这个反驳抓住了理论的一个底层事实,却忽略了理论的针对对象。</w:t>
      </w:r>
    </w:p>
    <w:p>
      <w:pPr>
        <w:spacing w:line="360" w:lineRule="auto"/>
        <w:ind w:firstLine="480"/>
      </w:pPr>
      <w:r>
        <w:t>全域不可删除论确实以一个基本事实为起点:真实进入世界线的节点,已经成为当前世界线的一部分。删除它,得到的就不是当前世界线。</w:t>
      </w:r>
    </w:p>
    <w:p>
      <w:pPr>
        <w:spacing w:line="360" w:lineRule="auto"/>
        <w:ind w:firstLine="480"/>
      </w:pPr>
      <w:r>
        <w:t>但本理论的目标不是重复这个事实,而是反驳现代评价中的一个偷换:由功能可替代,误推出存在可删除;由没有显性贡献,误推出存在无重量;由没有被记住,误推出从世界线中归零。</w:t>
      </w:r>
    </w:p>
    <w:p>
      <w:pPr>
        <w:spacing w:line="360" w:lineRule="auto"/>
        <w:ind w:firstLine="480"/>
      </w:pPr>
      <w:r>
        <w:t>因此,它不是在说一个空泛的因果常识,而是在用世界线同一性限制归零叙事。</w:t>
      </w:r>
    </w:p>
    <w:p>
      <w:pPr>
        <w:spacing w:line="360" w:lineRule="auto"/>
        <w:ind w:firstLine="480"/>
      </w:pPr>
      <w:r>
        <w:t>必须澄清:不可删除性不是价值排名,而是归零禁令。它不是说你因为存在过就伟大或有价值,而是说你不能被评价为从未进入世界、绝对多余、可无损删除。事实不能推出全部价值,但可以反驳某些明显失真的评价。</w:t>
      </w:r>
    </w:p>
    <w:p>
      <w:pPr>
        <w:spacing w:line="360" w:lineRule="auto"/>
        <w:ind w:firstLine="480"/>
      </w:pPr>
      <w:r>
        <w:t>本理论的关键不在于"发生过的事发生过",而在于"发生过的存在不能被评价为从未进入世界"。</w:t>
      </w:r>
    </w:p>
    <w:p>
      <w:pPr>
        <w:pStyle w:val="Heading1"/>
      </w:pPr>
      <w:r>
        <w:t>三、反驳二:不可删除性为什么能推出存在权重</w:t>
      </w:r>
    </w:p>
    <w:p>
      <w:pPr>
        <w:spacing w:line="360" w:lineRule="auto"/>
        <w:ind w:firstLine="480"/>
      </w:pPr>
      <w:r>
        <w:t>第二个质疑是:即使一个人不能被无损删除,为什么就能说他具有存在权重或必要性价值?</w:t>
      </w:r>
    </w:p>
    <w:p>
      <w:pPr>
        <w:spacing w:line="360" w:lineRule="auto"/>
        <w:ind w:firstLine="480"/>
      </w:pPr>
      <w:r>
        <w:t>这里必须再次区分必要性事实与价值评价。</w:t>
      </w:r>
    </w:p>
    <w:p>
      <w:pPr>
        <w:spacing w:line="360" w:lineRule="auto"/>
        <w:ind w:firstLine="480"/>
      </w:pPr>
      <w:r>
        <w:t>不可删除性本身是因果事实:某个存在已经进入当前世界线,因此不能被无损删除。存在权重则是主体理解这一事实后形成的最低限度评价:这个存在不能被视为完全多余。</w:t>
      </w:r>
    </w:p>
    <w:p>
      <w:pPr>
        <w:spacing w:line="360" w:lineRule="auto"/>
        <w:ind w:firstLine="480"/>
      </w:pPr>
      <w:r>
        <w:t>本理论并不声称不可删除性自动推出伦理赞美、功用价值、社会贡献或幸福。它只推出最低限度的不可归零位置。</w:t>
      </w:r>
    </w:p>
    <w:p>
      <w:pPr>
        <w:spacing w:line="360" w:lineRule="auto"/>
        <w:ind w:firstLine="480"/>
      </w:pPr>
      <w:r>
        <w:t>换句话说,存在权重不是最高价值,而是最低地基。</w:t>
      </w:r>
    </w:p>
    <w:p>
      <w:pPr>
        <w:spacing w:line="360" w:lineRule="auto"/>
        <w:ind w:firstLine="480"/>
      </w:pPr>
      <w:r>
        <w:t>必须强调:必要性不是应然性。不可删除性说的是你已经在世界线中,不是说你应该在那里或值得赞美。创伤进入世界线,不等于受害者应该感谢创伤;伤害改变了一个人,不等于伤害具有正面伦理价值。</w:t>
      </w:r>
    </w:p>
    <w:p>
      <w:pPr>
        <w:spacing w:line="360" w:lineRule="auto"/>
        <w:ind w:firstLine="480"/>
      </w:pPr>
      <w:r>
        <w:t>一个人可以不伟大,不成功,不被记住,不被赞美;但只要他真实进入当前世界线,他就不能被判定为世界线之外的空白。</w:t>
      </w:r>
    </w:p>
    <w:p>
      <w:pPr>
        <w:pStyle w:val="Heading1"/>
      </w:pPr>
      <w:r>
        <w:t>四、反驳三:万物不可删除是否导致概念过宽</w:t>
      </w:r>
    </w:p>
    <w:p>
      <w:pPr>
        <w:spacing w:line="360" w:lineRule="auto"/>
        <w:ind w:firstLine="480"/>
      </w:pPr>
      <w:r>
        <w:t>第三个质疑是:如果一草一木、一粒尘埃、一次偶然都不可删除,那么不可删除性是否变得过宽,甚至失去区分力?</w:t>
      </w:r>
    </w:p>
    <w:p>
      <w:pPr>
        <w:spacing w:line="360" w:lineRule="auto"/>
        <w:ind w:firstLine="480"/>
      </w:pPr>
      <w:r>
        <w:t>这个质疑提醒我们:不可删除性不能被误用为所有价值维度的总称。</w:t>
      </w:r>
    </w:p>
    <w:p>
      <w:pPr>
        <w:spacing w:line="360" w:lineRule="auto"/>
        <w:ind w:firstLine="480"/>
      </w:pPr>
      <w:r>
        <w:t>本理论承认万物在世界线同一性层面不可删除,但不主张万物在伦理、意识、痛苦能力、关系责任和实践优先级上完全等价。</w:t>
      </w:r>
    </w:p>
    <w:p>
      <w:pPr>
        <w:spacing w:line="360" w:lineRule="auto"/>
        <w:ind w:firstLine="480"/>
      </w:pPr>
      <w:r>
        <w:t>一粒尘埃可以具有因果位置,一个人也可以具有因果位置;但人具有主体经验、意义生成、伦理责任和痛苦能力。</w:t>
      </w:r>
    </w:p>
    <w:p>
      <w:pPr>
        <w:spacing w:line="360" w:lineRule="auto"/>
        <w:ind w:firstLine="480"/>
      </w:pPr>
      <w:r>
        <w:t>因此,不可删除性确实是底层广泛命题,但它并不取消上层差异。</w:t>
      </w:r>
    </w:p>
    <w:p>
      <w:pPr>
        <w:spacing w:line="360" w:lineRule="auto"/>
        <w:ind w:firstLine="480"/>
      </w:pPr>
      <w:r>
        <w:t>必须澄清:万物不可删除,不是万物等价。不可删除性不是分类器,而是归零边界。人的特殊性来自主体经验、痛苦能力、意义生成、伦理责任和耗材化处境,不是来自"只有人不可删除"。功绩可以归属,贡献可以比较,但存在不能归零。</w:t>
      </w:r>
    </w:p>
    <w:p>
      <w:pPr>
        <w:spacing w:line="360" w:lineRule="auto"/>
        <w:ind w:firstLine="480"/>
      </w:pPr>
      <w:r>
        <w:t>万物在必要性上不可归零,不等于万物在所有评价维度上没有差别。</w:t>
      </w:r>
    </w:p>
    <w:p>
      <w:pPr>
        <w:pStyle w:val="Heading1"/>
      </w:pPr>
      <w:r>
        <w:t>五、反驳四:这是否把普通人与伟人说成完全一样</w:t>
      </w:r>
    </w:p>
    <w:p>
      <w:pPr>
        <w:spacing w:line="360" w:lineRule="auto"/>
        <w:ind w:firstLine="480"/>
      </w:pPr>
      <w:r>
        <w:t>另一个常见误读是:既然普通人与伟人都不可删除,那么本理论是否主张普通人与伟人的价值完全一样?</w:t>
      </w:r>
    </w:p>
    <w:p>
      <w:pPr>
        <w:spacing w:line="360" w:lineRule="auto"/>
        <w:ind w:firstLine="480"/>
      </w:pPr>
      <w:r>
        <w:t>答案是否定的。</w:t>
      </w:r>
    </w:p>
    <w:p>
      <w:pPr>
        <w:spacing w:line="360" w:lineRule="auto"/>
        <w:ind w:firstLine="480"/>
      </w:pPr>
      <w:r>
        <w:t>本理论不否认人与人之间在才华、贡献、品格、历史可见度、社会影响和伦理价值上的巨大差异。</w:t>
      </w:r>
    </w:p>
    <w:p>
      <w:pPr>
        <w:spacing w:line="360" w:lineRule="auto"/>
        <w:ind w:firstLine="480"/>
      </w:pPr>
      <w:r>
        <w:t>牛顿的科学关系价值显然高于其父亲,柏拉图的哲学价值显然高于许多未被记录的普通人。</w:t>
      </w:r>
    </w:p>
    <w:p>
      <w:pPr>
        <w:spacing w:line="360" w:lineRule="auto"/>
        <w:ind w:firstLine="480"/>
      </w:pPr>
      <w:r>
        <w:t>必须区分:条件必要性不等于成就归属。牛顿的父亲是牛顿得以存在的必要条件,但牛顿的科学成就仍需在科学史的评价框架中归属于牛顿本人。普通人、祖辈和时代条件参与了伟人得以出现的世界线条件,但伟人的具体成就仍需在相应评价框架中归属于伟人。</w:t>
      </w:r>
    </w:p>
    <w:p>
      <w:pPr>
        <w:spacing w:line="360" w:lineRule="auto"/>
        <w:ind w:firstLine="480"/>
      </w:pPr>
      <w:r>
        <w:t>但显性贡献大小不能推出存在权重是否归零。伟人在显性贡献上可以更大,普通人也不能因此被视为世界线之外的冗余物。</w:t>
      </w:r>
    </w:p>
    <w:p>
      <w:pPr>
        <w:spacing w:line="360" w:lineRule="auto"/>
        <w:ind w:firstLine="480"/>
      </w:pPr>
      <w:r>
        <w:t>不可删除性不是贡献平等,而是存在不能归零。</w:t>
      </w:r>
    </w:p>
    <w:p>
      <w:pPr>
        <w:pStyle w:val="Heading1"/>
      </w:pPr>
      <w:r>
        <w:t>六、反驳五:这是否合理化恶</w:t>
      </w:r>
    </w:p>
    <w:p>
      <w:pPr>
        <w:spacing w:line="360" w:lineRule="auto"/>
        <w:ind w:firstLine="480"/>
      </w:pPr>
      <w:r>
        <w:t>最严重的反驳之一,是担心全域不可删除论会合理化恶。</w:t>
      </w:r>
    </w:p>
    <w:p>
      <w:pPr>
        <w:spacing w:line="360" w:lineRule="auto"/>
        <w:ind w:firstLine="480"/>
      </w:pPr>
      <w:r>
        <w:t>如果恶人和恶行也不可删除,是否意味着恶也有价值,甚至应该被接受?</w:t>
      </w:r>
    </w:p>
    <w:p>
      <w:pPr>
        <w:spacing w:line="360" w:lineRule="auto"/>
        <w:ind w:firstLine="480"/>
      </w:pPr>
      <w:r>
        <w:t>这正是本理论反复区分因果位置与伦理正当性的原因。</w:t>
      </w:r>
    </w:p>
    <w:p>
      <w:pPr>
        <w:spacing w:line="360" w:lineRule="auto"/>
        <w:ind w:firstLine="480"/>
      </w:pPr>
      <w:r>
        <w:t>必须强调:因果位置不等于伦理正当性;因果上可解释,不等于伦理上可原谅。恶行可以具有因果位置,但这不等于它具有正面伦理价值。希特勒这样的历史节点无法从已发生的历史中删除,但其行为必须在伦理和法律层面被否定、审判和谴责。</w:t>
      </w:r>
    </w:p>
    <w:p>
      <w:pPr>
        <w:spacing w:line="360" w:lineRule="auto"/>
        <w:ind w:firstLine="480"/>
      </w:pPr>
      <w:r>
        <w:t>不可删除性首先保护记忆、作证、追责和防止否认,而不是要求宽恕。</w:t>
      </w:r>
    </w:p>
    <w:p>
      <w:pPr>
        <w:spacing w:line="360" w:lineRule="auto"/>
        <w:ind w:firstLine="480"/>
      </w:pPr>
      <w:r>
        <w:t>如果有人用"你不可删除"来要求受害者忍耐伤害、感谢创伤或放弃追责,那不是本理论的应用,而是对本理论的背叛。必要性不是应然性,创伤不是礼物,承认不可删除不是要求宽恕。</w:t>
      </w:r>
    </w:p>
    <w:p>
      <w:pPr>
        <w:spacing w:line="360" w:lineRule="auto"/>
        <w:ind w:firstLine="480"/>
      </w:pPr>
      <w:r>
        <w:t>全域层面理解恶的来源,局部层面制止恶的扩散。二者并不矛盾。</w:t>
      </w:r>
    </w:p>
    <w:p>
      <w:pPr>
        <w:spacing w:line="360" w:lineRule="auto"/>
        <w:ind w:firstLine="480"/>
      </w:pPr>
      <w:r>
        <w:t>惩罚恶,不是为了否认它曾经属于因果链,而是为了让社会继续维持为一个可生活的共同体。</w:t>
      </w:r>
    </w:p>
    <w:p>
      <w:pPr>
        <w:pStyle w:val="Heading1"/>
      </w:pPr>
      <w:r>
        <w:t>七、反驳六:这是否导致摆烂</w:t>
      </w:r>
    </w:p>
    <w:p>
      <w:pPr>
        <w:spacing w:line="360" w:lineRule="auto"/>
        <w:ind w:firstLine="480"/>
      </w:pPr>
      <w:r>
        <w:t>宿命章节之后,理论还会面对摆烂质疑。</w:t>
      </w:r>
    </w:p>
    <w:p>
      <w:pPr>
        <w:spacing w:line="360" w:lineRule="auto"/>
        <w:ind w:firstLine="480"/>
      </w:pPr>
      <w:r>
        <w:t>如果行动、学习、后悔和改变都属于宿命展开,那么人是否可以说:既然如此,就不用努力了?</w:t>
      </w:r>
    </w:p>
    <w:p>
      <w:pPr>
        <w:spacing w:line="360" w:lineRule="auto"/>
        <w:ind w:firstLine="480"/>
      </w:pPr>
      <w:r>
        <w:t>本理论并不鼓励摆烂。</w:t>
      </w:r>
    </w:p>
    <w:p>
      <w:pPr>
        <w:spacing w:line="360" w:lineRule="auto"/>
        <w:ind w:firstLine="480"/>
      </w:pPr>
      <w:r>
        <w:t>它只是说明摆烂、努力、觉醒、反抗、沉沦和改变都在因果链中发生。一个人选择摆烂,本身也属于其生命结构的一种输出;一个人选择努力,也同样属于其生命结构的一种输出。</w:t>
      </w:r>
    </w:p>
    <w:p>
      <w:pPr>
        <w:spacing w:line="360" w:lineRule="auto"/>
        <w:ind w:firstLine="480"/>
      </w:pPr>
      <w:r>
        <w:t>努力不是宿命的反面,努力就是宿命的执行机制之一。</w:t>
      </w:r>
    </w:p>
    <w:p>
      <w:pPr>
        <w:spacing w:line="360" w:lineRule="auto"/>
        <w:ind w:firstLine="480"/>
      </w:pPr>
      <w:r>
        <w:t>必须澄清:最低存在地基不是最低生活标准。你不是零,不是终点,而是重新开始的起点。你不是零,但你仍然需要生活、行动、学习、修复和承担现实后果。安顿不是麻醉,安顿是为了让行动重新可能。</w:t>
      </w:r>
    </w:p>
    <w:p>
      <w:pPr>
        <w:spacing w:line="360" w:lineRule="auto"/>
        <w:ind w:firstLine="480"/>
      </w:pPr>
      <w:r>
        <w:t>因此,宿命不是停止行动的理由,而是理解行动来源和边界的框架。</w:t>
      </w:r>
    </w:p>
    <w:p>
      <w:pPr>
        <w:pStyle w:val="Heading1"/>
      </w:pPr>
      <w:r>
        <w:t>八、反驳七:这是否阻碍改变现实</w:t>
      </w:r>
    </w:p>
    <w:p>
      <w:pPr>
        <w:spacing w:line="360" w:lineRule="auto"/>
        <w:ind w:firstLine="480"/>
      </w:pPr>
      <w:r>
        <w:t>有人可能认为:如果当前世界线被承认为不可删除,那么理论是否会让人接受现实、不再反抗?</w:t>
      </w:r>
    </w:p>
    <w:p>
      <w:pPr>
        <w:spacing w:line="360" w:lineRule="auto"/>
        <w:ind w:firstLine="480"/>
      </w:pPr>
      <w:r>
        <w:t>这也是误读。</w:t>
      </w:r>
    </w:p>
    <w:p>
      <w:pPr>
        <w:spacing w:line="360" w:lineRule="auto"/>
        <w:ind w:firstLine="480"/>
      </w:pPr>
      <w:r>
        <w:t>承认当前世界线,不等于美化当前世界线;承认某个节点已经发生,不等于认为它应该发生;承认现实承载主体,不等于放弃改变现实。</w:t>
      </w:r>
    </w:p>
    <w:p>
      <w:pPr>
        <w:spacing w:line="360" w:lineRule="auto"/>
        <w:ind w:firstLine="480"/>
      </w:pPr>
      <w:r>
        <w:t>必须强调:当前世界线不是现状合法性,而是行动场域。现实存在,不等于现实正当。承认当前世界线,不等于赞美现状,而是让改变在真实场域中发生。反事实可以提供方向,但不能替代行动。</w:t>
      </w:r>
    </w:p>
    <w:p>
      <w:pPr>
        <w:spacing w:line="360" w:lineRule="auto"/>
        <w:ind w:firstLine="480"/>
      </w:pPr>
      <w:r>
        <w:t>所有改变都只能从当前世界线中发生。批判现实、追求正义、修复关系、改变制度、救助他人,都是当前世界线继续展开的一部分。</w:t>
      </w:r>
    </w:p>
    <w:p>
      <w:pPr>
        <w:spacing w:line="360" w:lineRule="auto"/>
        <w:ind w:firstLine="480"/>
      </w:pPr>
      <w:r>
        <w:t>本理论反对的不是行动,而是反事实幻觉和存在归零。</w:t>
      </w:r>
    </w:p>
    <w:p>
      <w:pPr>
        <w:spacing w:line="360" w:lineRule="auto"/>
        <w:ind w:firstLine="480"/>
      </w:pPr>
      <w:r>
        <w:t>当前世界线不是因为完美而重要,而是因为它是行动唯一能够发生的场域。</w:t>
      </w:r>
    </w:p>
    <w:p>
      <w:pPr>
        <w:pStyle w:val="Heading1"/>
      </w:pPr>
      <w:r>
        <w:t>九、反驳八:如果意义和价值由主体生成,是否一切都主观任意</w:t>
      </w:r>
    </w:p>
    <w:p>
      <w:pPr>
        <w:spacing w:line="360" w:lineRule="auto"/>
        <w:ind w:firstLine="480"/>
      </w:pPr>
      <w:r>
        <w:t>这里需要保持一个区分：意义不是从不可删除性中自动流出的奖赏，而是主体在关系、记忆、行动和理解中生成的方向感。</w:t>
      </w:r>
    </w:p>
    <w:p>
      <w:pPr>
        <w:spacing w:line="360" w:lineRule="auto"/>
        <w:ind w:firstLine="480"/>
      </w:pPr>
      <w:r>
        <w:t>第七章区分意义与价值后,还会出现一个质疑:如果意义和价值由主体生成,是否意味着一切都是主观任意?</w:t>
      </w:r>
    </w:p>
    <w:p>
      <w:pPr>
        <w:spacing w:line="360" w:lineRule="auto"/>
        <w:ind w:firstLine="480"/>
      </w:pPr>
      <w:r>
        <w:t>本理论的回答是否定的。</w:t>
      </w:r>
    </w:p>
    <w:p>
      <w:pPr>
        <w:spacing w:line="360" w:lineRule="auto"/>
        <w:ind w:firstLine="480"/>
      </w:pPr>
      <w:r>
        <w:t>意义和价值确实不是宇宙自带标签,但它们也不是凭空任意捏造。主体本身处在客观因果、身体、语言、历史、伦理和共同体结构中。</w:t>
      </w:r>
    </w:p>
    <w:p>
      <w:pPr>
        <w:spacing w:line="360" w:lineRule="auto"/>
        <w:ind w:firstLine="480"/>
      </w:pPr>
      <w:r>
        <w:t>一个主体如何生成意义,如何作出价值判断,会受到其生命架构、关系处境、文化语言、制度环境和现实后果限制。</w:t>
      </w:r>
    </w:p>
    <w:p>
      <w:pPr>
        <w:spacing w:line="360" w:lineRule="auto"/>
        <w:ind w:firstLine="480"/>
      </w:pPr>
      <w:r>
        <w:t>必须强调:共同体生成价值,不等于共同体评价正当。评价框架必须暴露自己的边界。局部评价可以判断功能,不能审判存在;公司可以评价岗位表现,不能推出一个人存在可删除;主流共同体可以有自己的规范,不能把异质个体判为绝对空白。受评价者有反评价权,全域不可删除论反对局部评价冒充全域裁决。</w:t>
      </w:r>
    </w:p>
    <w:p>
      <w:pPr>
        <w:spacing w:line="360" w:lineRule="auto"/>
        <w:ind w:firstLine="480"/>
      </w:pPr>
      <w:r>
        <w:t>因此,意义依赖主体生成,但并非完全任意;价值来自主体评价,但评价会受到现实关系和共同体结构约束。</w:t>
      </w:r>
    </w:p>
    <w:p>
      <w:pPr>
        <w:spacing w:line="360" w:lineRule="auto"/>
        <w:ind w:firstLine="480"/>
      </w:pPr>
      <w:r>
        <w:t>客观宇宙没有预设价值标签,并不等于主体世界没有真实评价。</w:t>
      </w:r>
    </w:p>
    <w:p>
      <w:pPr>
        <w:pStyle w:val="Heading1"/>
      </w:pPr>
      <w:r>
        <w:t>十、反驳九:理论是否伪科学</w:t>
      </w:r>
    </w:p>
    <w:p>
      <w:pPr>
        <w:spacing w:line="360" w:lineRule="auto"/>
        <w:ind w:firstLine="480"/>
      </w:pPr>
      <w:r>
        <w:t>由于本理论使用全域、世界线、宿命、主体参数等词,也可能被质疑为伪科学。</w:t>
      </w:r>
    </w:p>
    <w:p>
      <w:pPr>
        <w:spacing w:line="360" w:lineRule="auto"/>
        <w:ind w:firstLine="480"/>
      </w:pPr>
      <w:r>
        <w:t>对此必须明确:全域不可删除论不是经验科学定理,不是数学证明,不是物理学结论,也不是神经科学模型。</w:t>
      </w:r>
    </w:p>
    <w:p>
      <w:pPr>
        <w:spacing w:line="360" w:lineRule="auto"/>
        <w:ind w:firstLine="480"/>
      </w:pPr>
      <w:r>
        <w:t>它是一套存在哲学模型。</w:t>
      </w:r>
    </w:p>
    <w:p>
      <w:pPr>
        <w:spacing w:line="360" w:lineRule="auto"/>
        <w:ind w:firstLine="480"/>
      </w:pPr>
      <w:r>
        <w:t>复杂系统、混沌、相对论、量子、参数、架构等概念,在本理论中只能作为启发或比喻,不能作为硬证明。</w:t>
      </w:r>
    </w:p>
    <w:p>
      <w:pPr>
        <w:spacing w:line="360" w:lineRule="auto"/>
        <w:ind w:firstLine="480"/>
      </w:pPr>
      <w:r>
        <w:t>必须澄清:物理启发不能进入证明链。本理论使用的物理学、神经科学或复杂系统概念,只能作为启发性类比,不能作为证明依据。本理论不是科学定理,而是哲学模型。</w:t>
      </w:r>
    </w:p>
    <w:p>
      <w:pPr>
        <w:spacing w:line="360" w:lineRule="auto"/>
        <w:ind w:firstLine="480"/>
      </w:pPr>
      <w:r>
        <w:t>若把这些启发包装成科学结论,理论就会滑向伪科学。</w:t>
      </w:r>
    </w:p>
    <w:p>
      <w:pPr>
        <w:spacing w:line="360" w:lineRule="auto"/>
        <w:ind w:firstLine="480"/>
      </w:pPr>
      <w:r>
        <w:t>因此,本理论必须承认自己的性质:它不是证明宇宙如何运转的科学理论,而是借助因果视角理解存在处境的哲学表达。</w:t>
      </w:r>
    </w:p>
    <w:p>
      <w:pPr>
        <w:pStyle w:val="Heading1"/>
      </w:pPr>
      <w:r>
        <w:t>十一、反驳十:这套理论究竟有什么用</w:t>
      </w:r>
    </w:p>
    <w:p>
      <w:pPr>
        <w:spacing w:line="360" w:lineRule="auto"/>
        <w:ind w:firstLine="480"/>
      </w:pPr>
      <w:r>
        <w:t>最后一个问题是:这套理论究竟有什么用?</w:t>
      </w:r>
    </w:p>
    <w:p>
      <w:pPr>
        <w:spacing w:line="360" w:lineRule="auto"/>
        <w:ind w:firstLine="480"/>
      </w:pPr>
      <w:r>
        <w:t>它不能替代工作、爱、治疗、正义、资源和制度改革,也不能保证读者获得幸福。那它的意义在哪里?</w:t>
      </w:r>
    </w:p>
    <w:p>
      <w:pPr>
        <w:spacing w:line="360" w:lineRule="auto"/>
        <w:ind w:firstLine="480"/>
      </w:pPr>
      <w:r>
        <w:t>它的作用是限制一种现代归零叙事。</w:t>
      </w:r>
    </w:p>
    <w:p>
      <w:pPr>
        <w:spacing w:line="360" w:lineRule="auto"/>
        <w:ind w:firstLine="480"/>
      </w:pPr>
      <w:r>
        <w:t>当一个人被岗位替代、被绩效否定、被历史遗忘、被比较击败时,他很容易得出结论:我毫无价值,我只是耗材,我从世界上消失也没有区别。</w:t>
      </w:r>
    </w:p>
    <w:p>
      <w:pPr>
        <w:spacing w:line="360" w:lineRule="auto"/>
        <w:ind w:firstLine="480"/>
      </w:pPr>
      <w:r>
        <w:t>全域不可删除论在这里提供最低反驳:你也许不伟大,也许不成功,也许没有被记住,但你不能被从当前世界线中无损删除。</w:t>
      </w:r>
    </w:p>
    <w:p>
      <w:pPr>
        <w:spacing w:line="360" w:lineRule="auto"/>
        <w:ind w:firstLine="480"/>
      </w:pPr>
      <w:r>
        <w:t>必须强调:概念安顿不能替代现实帮助。你不是零,但你仍然需要资源、关系、保护、治疗、行动和制度支持。本理论不承诺解决现实痛苦,而是阻断"失败=归零"的推理。</w:t>
      </w:r>
    </w:p>
    <w:p>
      <w:pPr>
        <w:spacing w:line="360" w:lineRule="auto"/>
        <w:ind w:firstLine="480"/>
      </w:pPr>
      <w:r>
        <w:t>它不保证人赢,却拒绝把人判定为零。</w:t>
      </w:r>
    </w:p>
    <w:p>
      <w:pPr>
        <w:pStyle w:val="Heading1"/>
      </w:pPr>
      <w:r>
        <w:t>十二、本章小结</w:t>
      </w:r>
    </w:p>
    <w:p>
      <w:pPr>
        <w:spacing w:line="360" w:lineRule="auto"/>
        <w:ind w:firstLine="480"/>
      </w:pPr>
      <w:r>
        <w:t>本章集中回应了全域不可删除论可能面对的核心反驳。</w:t>
      </w:r>
    </w:p>
    <w:p>
      <w:pPr>
        <w:spacing w:line="360" w:lineRule="auto"/>
        <w:ind w:firstLine="480"/>
      </w:pPr>
      <w:r>
        <w:t>不可删除性不是空洞同义反复,而是对现代归零叙事的限制;存在权重不是最高价值,而是最低地基;万物不可删除不等于万物等价;普通人与伟人不可删除,不等于贡献相同。</w:t>
      </w:r>
    </w:p>
    <w:p>
      <w:pPr>
        <w:spacing w:line="360" w:lineRule="auto"/>
        <w:ind w:firstLine="480"/>
      </w:pPr>
      <w:r>
        <w:t>因果位置不等于伦理正当性,宿命不等于摆烂,承认当前世界线不等于美化现实,意义和价值由主体生成也不等于完全任意。</w:t>
      </w:r>
    </w:p>
    <w:p>
      <w:pPr>
        <w:spacing w:line="360" w:lineRule="auto"/>
        <w:ind w:firstLine="480"/>
      </w:pPr>
      <w:r>
        <w:t>本理论不是科学证明,也不是万能救赎,而是一套关于存在权重、世界线同一性和反耗材化处境的哲学模型。</w:t>
      </w:r>
    </w:p>
    <w:p>
      <w:pPr>
        <w:spacing w:line="360" w:lineRule="auto"/>
        <w:ind w:firstLine="480"/>
      </w:pPr>
      <w:r>
        <w:t>它的核心防线是:不可删除,不等于伟大;不可删除,意味着不能归零。</w:t>
      </w:r>
    </w:p>
    <w:p>
      <w:pPr>
        <w:spacing w:line="360" w:lineRule="auto"/>
        <w:ind w:firstLine="480"/>
      </w:pPr>
      <w:r>
        <w:t>本章九条边界:不可删除性不是价值排名而是归零禁令;必要性不是应然性;万物不可删除不是万物等价;条件必要性不等于成就归属;因果位置不等于伦理正当性;最低存在地基不是最低生活标准;当前世界线不是现状合法性;共同体生成价值不等于共同体评价正当;物理启发不是证明链;概念安顿不能替代现实帮助。</w:t>
      </w:r>
    </w:p>
    <w:p>
      <w:pPr>
        <w:pStyle w:val="Title"/>
      </w:pPr>
      <w:r>
        <w:t>第十五章：压力测试与边界总纲</w:t>
      </w:r>
    </w:p>
    <w:p>
      <w:pPr>
        <w:pStyle w:val="Heading1"/>
      </w:pPr>
      <w:r>
        <w:t>一、为什么需要压力测试</w:t>
      </w:r>
    </w:p>
    <w:p>
      <w:pPr>
        <w:spacing w:line="360" w:lineRule="auto"/>
        <w:ind w:firstLine="480"/>
      </w:pPr>
      <w:r>
        <w:t>一套理论若只提出自己的主张，而不面对最强反驳，就很容易在安慰中变软，或在概念扩张中失控。全域不可删除论尤其如此。因为它讨论不可删除性、存在权重、宿命、价值、伦理和现实安顿，任何一个概念若越界，都可能变成误导。</w:t>
      </w:r>
    </w:p>
    <w:p>
      <w:pPr>
        <w:pStyle w:val="Heading1"/>
      </w:pPr>
      <w:r>
        <w:t>二、不可删除性不是价值排名，而是归零禁令</w:t>
      </w:r>
    </w:p>
    <w:p>
      <w:pPr>
        <w:spacing w:line="360" w:lineRule="auto"/>
        <w:ind w:firstLine="480"/>
      </w:pPr>
      <w:r>
        <w:t>不可删除性不是用来证明每个存在都伟大，也不是用来排列价值等级。它真正提供的是最低边界：凡真实进入当前世界线者，都不能被判定为完全空白、绝对多余、可从世界中无损删除。</w:t>
      </w:r>
    </w:p>
    <w:p>
      <w:pPr>
        <w:pStyle w:val="Heading1"/>
      </w:pPr>
      <w:r>
        <w:t>三、事实不能推出全部价值，但可以排除明显失真评价</w:t>
      </w:r>
    </w:p>
    <w:p>
      <w:pPr>
        <w:spacing w:line="360" w:lineRule="auto"/>
        <w:ind w:firstLine="480"/>
      </w:pPr>
      <w:r>
        <w:t>不可删除性不能推出伦理价值、功用价值、社会贡献、幸福或赞美。但它可以排除一种明显失真的评价：把真实存在过的节点说成从未参与世界、完全空白、绝对多余。存在权重不是从事实自动长出的价值实体，而是主体对归零判断的最低拒绝。</w:t>
      </w:r>
    </w:p>
    <w:p>
      <w:pPr>
        <w:pStyle w:val="Heading1"/>
      </w:pPr>
      <w:r>
        <w:t>四、万物不可删除不是万物等价</w:t>
      </w:r>
    </w:p>
    <w:p>
      <w:pPr>
        <w:spacing w:line="360" w:lineRule="auto"/>
        <w:ind w:firstLine="480"/>
      </w:pPr>
      <w:r>
        <w:t>不可删除性不是分类器，而是归零边界。万物在因果同一性层面不可删除，但意识、痛苦能力、伦理责任、关系价值和实践优先级仍然需要分层处理。人的特殊性不来自“只有人不可删除”，而来自主体经验、痛苦能力、意义生成、伦理责任和耗材化处境。</w:t>
      </w:r>
    </w:p>
    <w:p>
      <w:pPr>
        <w:pStyle w:val="Heading1"/>
      </w:pPr>
      <w:r>
        <w:t>五、条件必要性不等于成就归属</w:t>
      </w:r>
    </w:p>
    <w:p>
      <w:pPr>
        <w:spacing w:line="360" w:lineRule="auto"/>
        <w:ind w:firstLine="480"/>
      </w:pPr>
      <w:r>
        <w:t>牛顿的父亲是牛顿得以存在的必要条件，但牛顿的科学成就仍应归属于牛顿。条件必要性不能推出成就分享。功绩可以归属，贡献可以比较，但存在不能归零。</w:t>
      </w:r>
    </w:p>
    <w:p>
      <w:pPr>
        <w:pStyle w:val="Heading1"/>
      </w:pPr>
      <w:r>
        <w:t>六、必要性不是应然性</w:t>
      </w:r>
    </w:p>
    <w:p>
      <w:pPr>
        <w:spacing w:line="360" w:lineRule="auto"/>
        <w:ind w:firstLine="480"/>
      </w:pPr>
      <w:r>
        <w:t>恶不可删除，不等于恶应该发生。创伤进入世界线，不等于受害者应该感谢创伤。不可删除性首先保护记忆、作证、追责和防止否认，而不是要求宽恕、感恩或和解。</w:t>
      </w:r>
    </w:p>
    <w:p>
      <w:pPr>
        <w:pStyle w:val="Heading1"/>
      </w:pPr>
      <w:r>
        <w:t>七、最低存在地基不是最低生活标准</w:t>
      </w:r>
    </w:p>
    <w:p>
      <w:pPr>
        <w:spacing w:line="360" w:lineRule="auto"/>
        <w:ind w:firstLine="480"/>
      </w:pPr>
      <w:r>
        <w:t>你不是零，不是终点，而是重新开始的起点。最低存在地基不是让人躺在地基上，而是让人不在归零感中坍塌。安顿不是麻醉，安顿是为了让行动重新可能。</w:t>
      </w:r>
    </w:p>
    <w:p>
      <w:pPr>
        <w:pStyle w:val="Heading1"/>
      </w:pPr>
      <w:r>
        <w:t>八、共同体生成价值不等于共同体评价正当</w:t>
      </w:r>
    </w:p>
    <w:p>
      <w:pPr>
        <w:spacing w:line="360" w:lineRule="auto"/>
        <w:ind w:firstLine="480"/>
      </w:pPr>
      <w:r>
        <w:t>公司、国家、宗教、平台或主流共同体都可以形成评价框架，但共同体评价并不天然正当。局部评价可以判断功能，不能审判存在。价值框架必须暴露自己的边界，受评价者也有反评价权。</w:t>
      </w:r>
    </w:p>
    <w:p>
      <w:pPr>
        <w:pStyle w:val="Heading1"/>
      </w:pPr>
      <w:r>
        <w:t>九、当前世界线不是现状合法性</w:t>
      </w:r>
    </w:p>
    <w:p>
      <w:pPr>
        <w:spacing w:line="360" w:lineRule="auto"/>
        <w:ind w:firstLine="480"/>
      </w:pPr>
      <w:r>
        <w:t>承认当前世界线，不等于服从当前状态。现实存在，不等于现实正当。改变只能在当前世界线中发生，但这恰恰说明反抗、修复、追责和制度改革必须从当前现实开始。</w:t>
      </w:r>
    </w:p>
    <w:p>
      <w:pPr>
        <w:pStyle w:val="Heading1"/>
      </w:pPr>
      <w:r>
        <w:t>十、理论不是科学证明</w:t>
      </w:r>
    </w:p>
    <w:p>
      <w:pPr>
        <w:spacing w:line="360" w:lineRule="auto"/>
        <w:ind w:firstLine="480"/>
      </w:pPr>
      <w:r>
        <w:t>全域不可删除论是存在哲学模型，不是经验科学定理。世界线、因果结构、Past 拓扑、主体参数、物理启发等表达必须被降权处理：它们可以作为思想实验、解释模型或开放探索，不能被写成物理学已经证明本理论。</w:t>
      </w:r>
    </w:p>
    <w:p>
      <w:pPr>
        <w:pStyle w:val="Heading1"/>
      </w:pPr>
      <w:r>
        <w:t>十一、理论不是万能救赎</w:t>
      </w:r>
    </w:p>
    <w:p>
      <w:pPr>
        <w:spacing w:line="360" w:lineRule="auto"/>
        <w:ind w:firstLine="480"/>
      </w:pPr>
      <w:r>
        <w:t>本理论不能替代爱、资源、法律、医疗、亲密关系、心理治疗和制度改革。它只处理一种特定痛苦：存在性归零痛苦。它的作用是切断“功能失败、现实受损、未被记住，因此我是废料”的错误推理。</w:t>
      </w:r>
    </w:p>
    <w:p>
      <w:pPr>
        <w:pStyle w:val="Heading1"/>
      </w:pPr>
      <w:r>
        <w:t>十二、本章小结</w:t>
      </w:r>
    </w:p>
    <w:p>
      <w:pPr>
        <w:spacing w:line="360" w:lineRule="auto"/>
        <w:ind w:firstLine="480"/>
      </w:pPr>
      <w:r>
        <w:t>全域不可删除论的共同防线可以压缩为五句话：不可删除性不是价值排名，而是归零禁令。局部评价可以判断功能，不能审判存在。承认事实，不等于肯定事实。安顿存在，不替代行动。理论不是科学证明，而是存在哲学模型。</w:t>
      </w:r>
    </w:p>
    <w:p>
      <w:pPr>
        <w:pStyle w:val="Title"/>
      </w:pPr>
      <w:r>
        <w:t>结语</w:t>
      </w:r>
    </w:p>
    <w:p>
      <w:pPr>
        <w:spacing w:line="360" w:lineRule="auto"/>
        <w:ind w:firstLine="480"/>
      </w:pPr>
      <w:r>
        <w:t>结语应当回到全书最初的问题：现代人为什么会觉得自己像耗材，以及全域不可删除论究竟给出了什么样的最低回应。</w:t>
      </w:r>
    </w:p>
    <w:p>
      <w:pPr>
        <w:spacing w:line="360" w:lineRule="auto"/>
        <w:ind w:firstLine="480"/>
      </w:pPr>
      <w:r>
        <w:t>全书最后不应以宏大胜利收束，而应以克制的底线收束：不可删除，不等于伟大；不可删除，意味着不能归零。</w:t>
      </w:r>
    </w:p>
    <w:p>
      <w:pPr>
        <w:pStyle w:val="Heading1"/>
      </w:pPr>
      <w:r>
        <w:t>一、回到最初的问题</w:t>
      </w:r>
    </w:p>
    <w:p>
      <w:pPr>
        <w:spacing w:line="360" w:lineRule="auto"/>
        <w:ind w:firstLine="480"/>
      </w:pPr>
      <w:r>
        <w:t>全域不可删除论从一个现代处境出发：人越来越容易被理解为岗位、绩效、产出、功能、数据和可替代角色。</w:t>
      </w:r>
    </w:p>
    <w:p>
      <w:pPr>
        <w:spacing w:line="360" w:lineRule="auto"/>
        <w:ind w:firstLine="480"/>
      </w:pPr>
      <w:r>
        <w:t>在这种处境中，一个人会被反复告知：离开了你，地球一样转；少了你，岗位可以补上；没有你，系统仍会运行。</w:t>
      </w:r>
    </w:p>
    <w:p>
      <w:pPr>
        <w:spacing w:line="360" w:lineRule="auto"/>
        <w:ind w:firstLine="480"/>
      </w:pPr>
      <w:r>
        <w:t>这些话在局部功能层面并不全错。许多岗位确实可以换人，许多任务确实可以交给他者完成，许多社会系统也不会因为某个普通人的离开而停止。</w:t>
      </w:r>
    </w:p>
    <w:p>
      <w:pPr>
        <w:spacing w:line="360" w:lineRule="auto"/>
        <w:ind w:firstLine="480"/>
      </w:pPr>
      <w:r>
        <w:t>但问题在于，现代评价常常从这个事实出发，进一步推出一个更深的否定：既然你的功能可替代，那么你的存在也可删除；既然你没有显性贡献，那么你就可以归零。</w:t>
      </w:r>
    </w:p>
    <w:p>
      <w:pPr>
        <w:spacing w:line="360" w:lineRule="auto"/>
        <w:ind w:firstLine="480"/>
      </w:pPr>
      <w:r>
        <w:t>全域不可删除论反对的，正是这个偷换。</w:t>
      </w:r>
    </w:p>
    <w:p>
      <w:pPr>
        <w:pStyle w:val="Heading1"/>
      </w:pPr>
      <w:r>
        <w:t>二、功能可以替换，生命位置不能替换</w:t>
      </w:r>
    </w:p>
    <w:p>
      <w:pPr>
        <w:spacing w:line="360" w:lineRule="auto"/>
        <w:ind w:firstLine="480"/>
      </w:pPr>
      <w:r>
        <w:t>一个人的社会功能可以被替代。</w:t>
      </w:r>
    </w:p>
    <w:p>
      <w:pPr>
        <w:spacing w:line="360" w:lineRule="auto"/>
        <w:ind w:firstLine="480"/>
      </w:pPr>
      <w:r>
        <w:t>岗位可以换人，角色可以更替，任务可以重新分配，组织可以继续运转。</w:t>
      </w:r>
    </w:p>
    <w:p>
      <w:pPr>
        <w:spacing w:line="360" w:lineRule="auto"/>
        <w:ind w:firstLine="480"/>
      </w:pPr>
      <w:r>
        <w:t>但具体生命在当前世界线中的位置，不能被无损替换。</w:t>
      </w:r>
    </w:p>
    <w:p>
      <w:pPr>
        <w:spacing w:line="360" w:lineRule="auto"/>
        <w:ind w:firstLine="480"/>
      </w:pPr>
      <w:r>
        <w:t>一个人不是只由岗位构成。他的出生、关系、语言、沉默、选择、失败、伤害、善意、行动、记忆和被记忆，都已经进入当前世界线。</w:t>
      </w:r>
    </w:p>
    <w:p>
      <w:pPr>
        <w:spacing w:line="360" w:lineRule="auto"/>
        <w:ind w:firstLine="480"/>
      </w:pPr>
      <w:r>
        <w:t>删除这个具体生命，得到的就不再是当前世界，而是另一条反事实世界线。</w:t>
      </w:r>
    </w:p>
    <w:p>
      <w:pPr>
        <w:spacing w:line="360" w:lineRule="auto"/>
        <w:ind w:firstLine="480"/>
      </w:pPr>
      <w:r>
        <w:t>功能可以替换，生命位置不能替换。你可以在社会里被替岗，但不能从世界里被无损删除。</w:t>
      </w:r>
    </w:p>
    <w:p>
      <w:pPr>
        <w:pStyle w:val="Heading1"/>
      </w:pPr>
      <w:r>
        <w:t>三、不可删除不是伟大</w:t>
      </w:r>
    </w:p>
    <w:p>
      <w:pPr>
        <w:spacing w:line="360" w:lineRule="auto"/>
        <w:ind w:firstLine="480"/>
      </w:pPr>
      <w:r>
        <w:t>本理论并不试图证明每个人都伟大。</w:t>
      </w:r>
    </w:p>
    <w:p>
      <w:pPr>
        <w:spacing w:line="360" w:lineRule="auto"/>
        <w:ind w:firstLine="480"/>
      </w:pPr>
      <w:r>
        <w:t>伟人与普通人之间确实存在显性贡献、历史可见度、社会影响和关系价值的差异。牛顿改变科学史，柏拉图影响哲学传统，许多普通人则没有留下姓名。</w:t>
      </w:r>
    </w:p>
    <w:p>
      <w:pPr>
        <w:spacing w:line="360" w:lineRule="auto"/>
        <w:ind w:firstLine="480"/>
      </w:pPr>
      <w:r>
        <w:t>但这不意味着普通人可以从因果必要性上归零。</w:t>
      </w:r>
    </w:p>
    <w:p>
      <w:pPr>
        <w:spacing w:line="360" w:lineRule="auto"/>
        <w:ind w:firstLine="480"/>
      </w:pPr>
      <w:r>
        <w:t>牛顿改变了科学史，而牛顿的祖辈使牛顿成为可能。柏拉图被哲学史记住，而柏拉图得以出现也依赖无数未被照亮的节点。</w:t>
      </w:r>
    </w:p>
    <w:p>
      <w:pPr>
        <w:spacing w:line="360" w:lineRule="auto"/>
        <w:ind w:firstLine="480"/>
      </w:pPr>
      <w:r>
        <w:t>不可删除不是贡献平等。</w:t>
      </w:r>
    </w:p>
    <w:p>
      <w:pPr>
        <w:spacing w:line="360" w:lineRule="auto"/>
        <w:ind w:firstLine="480"/>
      </w:pPr>
      <w:r>
        <w:t>不可删除只是说：一个真实进入世界线的存在，不能被视为世界线之外的空白。</w:t>
      </w:r>
    </w:p>
    <w:p>
      <w:pPr>
        <w:spacing w:line="360" w:lineRule="auto"/>
        <w:ind w:firstLine="480"/>
      </w:pPr>
      <w:r>
        <w:t>不可删除，不等于伟大；不可删除，意味着不能归零。</w:t>
      </w:r>
    </w:p>
    <w:p>
      <w:pPr>
        <w:pStyle w:val="Heading1"/>
      </w:pPr>
      <w:r>
        <w:t>四、人不是宇宙中心</w:t>
      </w:r>
    </w:p>
    <w:p>
      <w:pPr>
        <w:spacing w:line="360" w:lineRule="auto"/>
        <w:ind w:firstLine="480"/>
      </w:pPr>
      <w:r>
        <w:t>全域不可删除论也不把人放在宇宙中心。</w:t>
      </w:r>
    </w:p>
    <w:p>
      <w:pPr>
        <w:spacing w:line="360" w:lineRule="auto"/>
        <w:ind w:firstLine="480"/>
      </w:pPr>
      <w:r>
        <w:t>如果不可删除性来自世界线同一性，那么不只是人，一草一木、一粒尘埃、一场雨、一只昆虫、一个偶然事件，也都已经进入现实的生成结构。</w:t>
      </w:r>
    </w:p>
    <w:p>
      <w:pPr>
        <w:spacing w:line="360" w:lineRule="auto"/>
        <w:ind w:firstLine="480"/>
      </w:pPr>
      <w:r>
        <w:t>人不是宇宙中唯一拥有因果位置的存在。</w:t>
      </w:r>
    </w:p>
    <w:p>
      <w:pPr>
        <w:spacing w:line="360" w:lineRule="auto"/>
        <w:ind w:firstLine="480"/>
      </w:pPr>
      <w:r>
        <w:t>但人具有一种特殊性：人能够理解自己的处境，能够追问意义，能够体验痛苦，能够承担责任，也能够把自身存在理解为被看见、被否定、被耗材化或被安顿。</w:t>
      </w:r>
    </w:p>
    <w:p>
      <w:pPr>
        <w:spacing w:line="360" w:lineRule="auto"/>
        <w:ind w:firstLine="480"/>
      </w:pPr>
      <w:r>
        <w:t>因此，本理论既反对人类中心主义，也不把人降成普通物件。</w:t>
      </w:r>
    </w:p>
    <w:p>
      <w:pPr>
        <w:spacing w:line="360" w:lineRule="auto"/>
        <w:ind w:firstLine="480"/>
      </w:pPr>
      <w:r>
        <w:t>人不是宇宙中心，但人是全域因果中能够理解自身处境的特殊存在。</w:t>
      </w:r>
    </w:p>
    <w:p>
      <w:pPr>
        <w:pStyle w:val="Heading1"/>
      </w:pPr>
      <w:r>
        <w:t>五、意义、价值与必要性</w:t>
      </w:r>
    </w:p>
    <w:p>
      <w:pPr>
        <w:spacing w:line="360" w:lineRule="auto"/>
        <w:ind w:firstLine="480"/>
      </w:pPr>
      <w:r>
        <w:t>这里需要保持一个区分：意义不是从不可删除性中自动流出的奖赏，而是主体在关系、记忆、行动和理解中生成的方向感。</w:t>
      </w:r>
    </w:p>
    <w:p>
      <w:pPr>
        <w:spacing w:line="360" w:lineRule="auto"/>
        <w:ind w:firstLine="480"/>
      </w:pPr>
      <w:r>
        <w:t>全书反复区分必要性、意义和价值。</w:t>
      </w:r>
    </w:p>
    <w:p>
      <w:pPr>
        <w:spacing w:line="360" w:lineRule="auto"/>
        <w:ind w:firstLine="480"/>
      </w:pPr>
      <w:r>
        <w:t>必要性是因果结构中的不可删除性；意义是主体对自身处境、关系和世界结构的理解；价值是主体或共同体在特定框架下形成的评价。</w:t>
      </w:r>
    </w:p>
    <w:p>
      <w:pPr>
        <w:spacing w:line="360" w:lineRule="auto"/>
        <w:ind w:firstLine="480"/>
      </w:pPr>
      <w:r>
        <w:t>存在权重不是伦理赞美，不是功用价值，不是社会贡献，也不是幸福本身。</w:t>
      </w:r>
    </w:p>
    <w:p>
      <w:pPr>
        <w:spacing w:line="360" w:lineRule="auto"/>
        <w:ind w:firstLine="480"/>
      </w:pPr>
      <w:r>
        <w:t>它只是最低限度地说明：一个真实存在过的人，不能被视为完全多余。</w:t>
      </w:r>
    </w:p>
    <w:p>
      <w:pPr>
        <w:spacing w:line="360" w:lineRule="auto"/>
        <w:ind w:firstLine="480"/>
      </w:pPr>
      <w:r>
        <w:t>这一区分保护了理论的边界。</w:t>
      </w:r>
    </w:p>
    <w:p>
      <w:pPr>
        <w:spacing w:line="360" w:lineRule="auto"/>
        <w:ind w:firstLine="480"/>
      </w:pPr>
      <w:r>
        <w:t>它让我们既能说恶行有因果位置，又不把恶行正当化；既能说万物不可删除，又不说万物在所有价值维度上完全等价；既能说普通人不可归零，又不否认伟人的显性贡献。</w:t>
      </w:r>
    </w:p>
    <w:p>
      <w:pPr>
        <w:pStyle w:val="Heading1"/>
      </w:pPr>
      <w:r>
        <w:t>六、宿命不是停止生活</w:t>
      </w:r>
    </w:p>
    <w:p>
      <w:pPr>
        <w:spacing w:line="360" w:lineRule="auto"/>
        <w:ind w:firstLine="480"/>
      </w:pPr>
      <w:r>
        <w:t>宿命若被理解为停止行动，就已经被误读。真正需要说明的是：行动本身也属于世界线展开。</w:t>
      </w:r>
    </w:p>
    <w:p>
      <w:pPr>
        <w:spacing w:line="360" w:lineRule="auto"/>
        <w:ind w:firstLine="480"/>
      </w:pPr>
      <w:r>
        <w:t>全书也讨论了宿命。</w:t>
      </w:r>
    </w:p>
    <w:p>
      <w:pPr>
        <w:spacing w:line="360" w:lineRule="auto"/>
        <w:ind w:firstLine="480"/>
      </w:pPr>
      <w:r>
        <w:t>宿命不是人格化神意，不是外部剧本，不是静止结果，而是全域因果结构在具体生命中的实际展开。</w:t>
      </w:r>
    </w:p>
    <w:p>
      <w:pPr>
        <w:spacing w:line="360" w:lineRule="auto"/>
        <w:ind w:firstLine="480"/>
      </w:pPr>
      <w:r>
        <w:t>行动、学习、后悔、反思、忏悔、摆烂、改变，都不是宿命之外的事件，而是宿命内部的展开机制。</w:t>
      </w:r>
    </w:p>
    <w:p>
      <w:pPr>
        <w:spacing w:line="360" w:lineRule="auto"/>
        <w:ind w:firstLine="480"/>
      </w:pPr>
      <w:r>
        <w:t>这并不取消努力，也不取消责任。</w:t>
      </w:r>
    </w:p>
    <w:p>
      <w:pPr>
        <w:spacing w:line="360" w:lineRule="auto"/>
        <w:ind w:firstLine="480"/>
      </w:pPr>
      <w:r>
        <w:t>努力是生命路径的执行方式，责任是局部社会降低伤害、维护秩序和修复关系的因果机制。</w:t>
      </w:r>
    </w:p>
    <w:p>
      <w:pPr>
        <w:spacing w:line="360" w:lineRule="auto"/>
        <w:ind w:firstLine="480"/>
      </w:pPr>
      <w:r>
        <w:t>宿命不是让人停止生活，而是说明生活如何在因果中发生。</w:t>
      </w:r>
    </w:p>
    <w:p>
      <w:pPr>
        <w:pStyle w:val="Heading1"/>
      </w:pPr>
      <w:r>
        <w:t>七、当前世界线不是因为完美才重要</w:t>
      </w:r>
    </w:p>
    <w:p>
      <w:pPr>
        <w:spacing w:line="360" w:lineRule="auto"/>
        <w:ind w:firstLine="480"/>
      </w:pPr>
      <w:r>
        <w:t>当前世界线中有痛苦、恶、不公、失败和遗憾。</w:t>
      </w:r>
    </w:p>
    <w:p>
      <w:pPr>
        <w:spacing w:line="360" w:lineRule="auto"/>
        <w:ind w:firstLine="480"/>
      </w:pPr>
      <w:r>
        <w:t>承认当前世界线，不等于美化现实；指出反事实不确定，不等于放弃改变。</w:t>
      </w:r>
    </w:p>
    <w:p>
      <w:pPr>
        <w:spacing w:line="360" w:lineRule="auto"/>
        <w:ind w:firstLine="480"/>
      </w:pPr>
      <w:r>
        <w:t>当前世界线之所以重要，不在于它完美，而在于它承载了主体真实的存在、经验、关系、痛苦、意义和行动。</w:t>
      </w:r>
    </w:p>
    <w:p>
      <w:pPr>
        <w:spacing w:line="360" w:lineRule="auto"/>
        <w:ind w:firstLine="480"/>
      </w:pPr>
      <w:r>
        <w:t>反事实世界可以被想象，但不能保证更好，也不能保证当前主体仍然存在于其中。</w:t>
      </w:r>
    </w:p>
    <w:p>
      <w:pPr>
        <w:spacing w:line="360" w:lineRule="auto"/>
        <w:ind w:firstLine="480"/>
      </w:pPr>
      <w:r>
        <w:t>未走之路不是天堂，只是没有被实际承受过的另一种命运。</w:t>
      </w:r>
    </w:p>
    <w:p>
      <w:pPr>
        <w:spacing w:line="360" w:lineRule="auto"/>
        <w:ind w:firstLine="480"/>
      </w:pPr>
      <w:r>
        <w:t>因此，所有批判、修正、承担和希望，都只能从当前世界线中继续展开。</w:t>
      </w:r>
    </w:p>
    <w:p>
      <w:pPr>
        <w:pStyle w:val="Heading1"/>
      </w:pPr>
      <w:r>
        <w:t>八、理论的最低承诺</w:t>
      </w:r>
    </w:p>
    <w:p>
      <w:pPr>
        <w:spacing w:line="360" w:lineRule="auto"/>
        <w:ind w:firstLine="480"/>
      </w:pPr>
      <w:r>
        <w:t>全域不可删除论不承诺幸福，不承诺成功，不承诺现实会补偿每个人。</w:t>
      </w:r>
    </w:p>
    <w:p>
      <w:pPr>
        <w:spacing w:line="360" w:lineRule="auto"/>
        <w:ind w:firstLine="480"/>
      </w:pPr>
      <w:r>
        <w:t>它不能替代爱、治疗、资源、制度、正义和现实行动。</w:t>
      </w:r>
    </w:p>
    <w:p>
      <w:pPr>
        <w:spacing w:line="360" w:lineRule="auto"/>
        <w:ind w:firstLine="480"/>
      </w:pPr>
      <w:r>
        <w:t>它的承诺很低，但也很坚硬：一个真实进入当前世界线的存在，不能被无损删除。</w:t>
      </w:r>
    </w:p>
    <w:p>
      <w:pPr>
        <w:spacing w:line="360" w:lineRule="auto"/>
        <w:ind w:firstLine="480"/>
      </w:pPr>
      <w:r>
        <w:t>这个承诺不能让人立刻摆脱所有痛苦，却可以防止一种存在层面的归零。</w:t>
      </w:r>
    </w:p>
    <w:p>
      <w:pPr>
        <w:spacing w:line="360" w:lineRule="auto"/>
        <w:ind w:firstLine="480"/>
      </w:pPr>
      <w:r>
        <w:t>同时必须补充：概念安顿不能替代现实帮助。你不是零，但你仍然需要资源、关系、保护、治疗、行动和制度支持。最低存在地基不是最低生活标准。安顿是为了让行动重新可能，而不是替代行动本身。</w:t>
      </w:r>
    </w:p>
    <w:p>
      <w:pPr>
        <w:spacing w:line="360" w:lineRule="auto"/>
        <w:ind w:firstLine="480"/>
      </w:pPr>
      <w:r>
        <w:t>失败不等于无价值，普通不等于可删除，未被记住不等于没有进入世界线，被替代不等于从存在上归零。</w:t>
      </w:r>
    </w:p>
    <w:p>
      <w:pPr>
        <w:spacing w:line="360" w:lineRule="auto"/>
        <w:ind w:firstLine="480"/>
      </w:pPr>
      <w:r>
        <w:t>必要性价值不是幸福本身，而是防止一个人把自己判定为零的最低地基。</w:t>
      </w:r>
    </w:p>
    <w:p>
      <w:pPr>
        <w:pStyle w:val="Heading1"/>
      </w:pPr>
      <w:r>
        <w:t>九、最后的表达</w:t>
      </w:r>
    </w:p>
    <w:p>
      <w:pPr>
        <w:spacing w:line="360" w:lineRule="auto"/>
        <w:ind w:firstLine="480"/>
      </w:pPr>
      <w:r>
        <w:t>人不是宇宙之外的神。</w:t>
      </w:r>
    </w:p>
    <w:p>
      <w:pPr>
        <w:spacing w:line="360" w:lineRule="auto"/>
        <w:ind w:firstLine="480"/>
      </w:pPr>
      <w:r>
        <w:t>人无法掌握全部因果，无法保证自己改变世界，无法证明自己一定被后世记住，也无法让所有痛苦自动获得补偿。</w:t>
      </w:r>
    </w:p>
    <w:p>
      <w:pPr>
        <w:spacing w:line="360" w:lineRule="auto"/>
        <w:ind w:firstLine="480"/>
      </w:pPr>
      <w:r>
        <w:t>但人也不是世界之外的废料。</w:t>
      </w:r>
    </w:p>
    <w:p>
      <w:pPr>
        <w:spacing w:line="360" w:lineRule="auto"/>
        <w:ind w:firstLine="480"/>
      </w:pPr>
      <w:r>
        <w:t>一个人只要真实存在过，就已经进入了世界线。他的存在也许微小，也许隐蔽，也许不被赞美，也许很快被遗忘，但它不是空白。</w:t>
      </w:r>
    </w:p>
    <w:p>
      <w:pPr>
        <w:spacing w:line="360" w:lineRule="auto"/>
        <w:ind w:firstLine="480"/>
      </w:pPr>
      <w:r>
        <w:t>全域不可删除论最后要说的，不是每个人都伟大，而是没有人可以被简单归零。</w:t>
      </w:r>
    </w:p>
    <w:p>
      <w:pPr>
        <w:spacing w:line="360" w:lineRule="auto"/>
        <w:ind w:firstLine="480"/>
      </w:pPr>
      <w:r>
        <w:t>这套理论经过了十轮压力测试。它不是未经反驳的宣言，而是在承认每一处边界——必要性不是应然性、当前世界线不是现状合法性、共同体评价不等于评价正当、物理启发不能进入证明链、概念安顿不能替代现实帮助——之后依然挺立的底线。</w:t>
      </w:r>
    </w:p>
    <w:p>
      <w:pPr>
        <w:spacing w:line="360" w:lineRule="auto"/>
        <w:ind w:firstLine="480"/>
      </w:pPr>
      <w:r>
        <w:t>离开了你，地球仍会转；但没有你，世界不会是这个世界。</w:t>
      </w:r>
    </w:p>
    <w:p>
      <w:pPr>
        <w:spacing w:line="360" w:lineRule="auto"/>
        <w:ind w:firstLine="480"/>
      </w:pPr>
      <w:r>
        <w:t>你可以在社会里被替岗，但不能从世界里被无损删除。</w:t>
      </w:r>
    </w:p>
    <w:p>
      <w:pPr>
        <w:spacing w:line="360" w:lineRule="auto"/>
        <w:ind w:firstLine="480"/>
      </w:pPr>
      <w:r>
        <w:t>不可删除，不等于伟大；不可删除，意味着不能归零。</w:t>
      </w:r>
    </w:p>
    <w:p>
      <w:pPr>
        <w:pStyle w:val="Title"/>
      </w:pPr>
      <w:r>
        <w:t>核心定义—命题—推论表 v0.5</w:t>
      </w:r>
    </w:p>
    <w:p>
      <w:pPr>
        <w:pStyle w:val="Heading1"/>
      </w:pPr>
      <w:r>
        <w:t>一、核心定义</w:t>
      </w:r>
    </w:p>
    <w:p>
      <w:pPr>
        <w:pStyle w:val="Heading2"/>
      </w:pPr>
      <w:r>
        <w:t>定义一：世界线</w:t>
      </w:r>
    </w:p>
    <w:p>
      <w:pPr>
        <w:spacing w:line="360" w:lineRule="auto"/>
        <w:ind w:firstLine="480"/>
      </w:pPr>
      <w:r>
        <w:t>现实已经展开的具体因果路径。它不是严格物理学术语，而是本书用于表达当前现实结构的思想实验概念。</w:t>
      </w:r>
    </w:p>
    <w:p>
      <w:pPr>
        <w:pStyle w:val="Heading2"/>
      </w:pPr>
      <w:r>
        <w:t>定义二：当前世界线</w:t>
      </w:r>
    </w:p>
    <w:p>
      <w:pPr>
        <w:spacing w:line="360" w:lineRule="auto"/>
        <w:ind w:firstLine="480"/>
      </w:pPr>
      <w:r>
        <w:t>主体真实存在、真实经验、真实行动、真实承担后果的唯一现实场域。当前世界线不是最完美世界，也不是现状合法性。</w:t>
      </w:r>
    </w:p>
    <w:p>
      <w:pPr>
        <w:pStyle w:val="Heading2"/>
      </w:pPr>
      <w:r>
        <w:t>定义三：世界线同一性</w:t>
      </w:r>
    </w:p>
    <w:p>
      <w:pPr>
        <w:spacing w:line="360" w:lineRule="auto"/>
        <w:ind w:firstLine="480"/>
      </w:pPr>
      <w:r>
        <w:t>当前世界之所以仍是当前世界，依赖所有真实进入其中的节点。删除任一真实节点，所得不再是当前世界，而是另一条反事实世界线。</w:t>
      </w:r>
    </w:p>
    <w:p>
      <w:pPr>
        <w:pStyle w:val="Heading2"/>
      </w:pPr>
      <w:r>
        <w:t>定义四：不可删除性</w:t>
      </w:r>
    </w:p>
    <w:p>
      <w:pPr>
        <w:spacing w:line="360" w:lineRule="auto"/>
        <w:ind w:firstLine="480"/>
      </w:pPr>
      <w:r>
        <w:t>任何真实进入当前世界线的存在或事件，都不能在保持当前世界线同一性的前提下被无损删除。</w:t>
      </w:r>
    </w:p>
    <w:p>
      <w:pPr>
        <w:pStyle w:val="Heading2"/>
      </w:pPr>
      <w:r>
        <w:t>定义五：存在权重</w:t>
      </w:r>
    </w:p>
    <w:p>
      <w:pPr>
        <w:spacing w:line="360" w:lineRule="auto"/>
        <w:ind w:firstLine="480"/>
      </w:pPr>
      <w:r>
        <w:t>主体在理解不可删除性后，对“该存在不能被归零”作出的最低限度评价。它不是伦理赞美、功用价值、社会贡献或幸福承诺。</w:t>
      </w:r>
    </w:p>
    <w:p>
      <w:pPr>
        <w:pStyle w:val="Heading2"/>
      </w:pPr>
      <w:r>
        <w:t>定义六：反归零边界</w:t>
      </w:r>
    </w:p>
    <w:p>
      <w:pPr>
        <w:spacing w:line="360" w:lineRule="auto"/>
        <w:ind w:firstLine="480"/>
      </w:pPr>
      <w:r>
        <w:t>本理论最稳妥的价值表达。一个存在可以被批评、追责、忽略或评价为贡献有限，但不能被准确判定为完全空白、完全多余、可无损删除。</w:t>
      </w:r>
    </w:p>
    <w:p>
      <w:pPr>
        <w:pStyle w:val="Heading2"/>
      </w:pPr>
      <w:r>
        <w:t>定义七：功能可替代</w:t>
      </w:r>
    </w:p>
    <w:p>
      <w:pPr>
        <w:spacing w:line="360" w:lineRule="auto"/>
        <w:ind w:firstLine="480"/>
      </w:pPr>
      <w:r>
        <w:t>某人在某个社会角色、岗位、任务或系统功能中可以被他人或机制替换。</w:t>
      </w:r>
    </w:p>
    <w:p>
      <w:pPr>
        <w:pStyle w:val="Heading2"/>
      </w:pPr>
      <w:r>
        <w:t>定义八：存在不可删除</w:t>
      </w:r>
    </w:p>
    <w:p>
      <w:pPr>
        <w:spacing w:line="360" w:lineRule="auto"/>
        <w:ind w:firstLine="480"/>
      </w:pPr>
      <w:r>
        <w:t>某个具体生命或事件一旦真实进入当前世界线，就不能被从当前世界线中无损抽离。</w:t>
      </w:r>
    </w:p>
    <w:p>
      <w:pPr>
        <w:pStyle w:val="Heading2"/>
      </w:pPr>
      <w:r>
        <w:t>定义九：必要性位置</w:t>
      </w:r>
    </w:p>
    <w:p>
      <w:pPr>
        <w:spacing w:line="360" w:lineRule="auto"/>
        <w:ind w:firstLine="480"/>
      </w:pPr>
      <w:r>
        <w:t>某个存在或事件在当前世界线成立中的不可缺失位置。必要性不是有用性，不是正当性，也不是伟大性。</w:t>
      </w:r>
    </w:p>
    <w:p>
      <w:pPr>
        <w:pStyle w:val="Heading2"/>
      </w:pPr>
      <w:r>
        <w:t>定义十：反事实世界线</w:t>
      </w:r>
    </w:p>
    <w:p>
      <w:pPr>
        <w:spacing w:line="360" w:lineRule="auto"/>
        <w:ind w:firstLine="480"/>
      </w:pPr>
      <w:r>
        <w:t>通过假设删除或改变某个真实节点而想象出的另一条可能路径。它可以启发反思，但不能替代当前主体真实承受的世界线。</w:t>
      </w:r>
    </w:p>
    <w:p>
      <w:pPr>
        <w:pStyle w:val="Heading1"/>
      </w:pPr>
      <w:r>
        <w:t>二、核心命题</w:t>
      </w:r>
    </w:p>
    <w:p>
      <w:pPr>
        <w:pStyle w:val="Heading2"/>
      </w:pPr>
      <w:r>
        <w:t>命题一：真实进入命题</w:t>
      </w:r>
    </w:p>
    <w:p>
      <w:pPr>
        <w:spacing w:line="360" w:lineRule="auto"/>
        <w:ind w:firstLine="480"/>
      </w:pPr>
      <w:r>
        <w:t>凡真实进入当前世界线者，都已经成为当前现实结构的一部分。</w:t>
      </w:r>
    </w:p>
    <w:p>
      <w:pPr>
        <w:pStyle w:val="Heading2"/>
      </w:pPr>
      <w:r>
        <w:t>命题二：同一性命题</w:t>
      </w:r>
    </w:p>
    <w:p>
      <w:pPr>
        <w:spacing w:line="360" w:lineRule="auto"/>
        <w:ind w:firstLine="480"/>
      </w:pPr>
      <w:r>
        <w:t>删除任意真实节点，当前世界线不再保持同一。</w:t>
      </w:r>
    </w:p>
    <w:p>
      <w:pPr>
        <w:pStyle w:val="Heading2"/>
      </w:pPr>
      <w:r>
        <w:t>命题三：不可删除命题</w:t>
      </w:r>
    </w:p>
    <w:p>
      <w:pPr>
        <w:spacing w:line="360" w:lineRule="auto"/>
        <w:ind w:firstLine="480"/>
      </w:pPr>
      <w:r>
        <w:t>凡真实进入当前世界线者，都不能被无损删除。</w:t>
      </w:r>
    </w:p>
    <w:p>
      <w:pPr>
        <w:pStyle w:val="Heading2"/>
      </w:pPr>
      <w:r>
        <w:t>命题四：功能边界命题</w:t>
      </w:r>
    </w:p>
    <w:p>
      <w:pPr>
        <w:spacing w:line="360" w:lineRule="auto"/>
        <w:ind w:firstLine="480"/>
      </w:pPr>
      <w:r>
        <w:t>功能可替代不能推出存在可删除。</w:t>
      </w:r>
    </w:p>
    <w:p>
      <w:pPr>
        <w:pStyle w:val="Heading2"/>
      </w:pPr>
      <w:r>
        <w:t>命题五：贡献边界命题</w:t>
      </w:r>
    </w:p>
    <w:p>
      <w:pPr>
        <w:spacing w:line="360" w:lineRule="auto"/>
        <w:ind w:firstLine="480"/>
      </w:pPr>
      <w:r>
        <w:t>显性贡献大小不能决定存在权重是否归零。</w:t>
      </w:r>
    </w:p>
    <w:p>
      <w:pPr>
        <w:pStyle w:val="Heading2"/>
      </w:pPr>
      <w:r>
        <w:t>命题六：伦理边界命题</w:t>
      </w:r>
    </w:p>
    <w:p>
      <w:pPr>
        <w:spacing w:line="360" w:lineRule="auto"/>
        <w:ind w:firstLine="480"/>
      </w:pPr>
      <w:r>
        <w:t>因果位置不等于伦理正当性，必要性不等于应然性。</w:t>
      </w:r>
    </w:p>
    <w:p>
      <w:pPr>
        <w:pStyle w:val="Heading2"/>
      </w:pPr>
      <w:r>
        <w:t>命题七：反事实边界命题</w:t>
      </w:r>
    </w:p>
    <w:p>
      <w:pPr>
        <w:spacing w:line="360" w:lineRule="auto"/>
        <w:ind w:firstLine="480"/>
      </w:pPr>
      <w:r>
        <w:t>反事实世界可以被想象，但不能替代当前世界线中的行动、责任和承受。</w:t>
      </w:r>
    </w:p>
    <w:p>
      <w:pPr>
        <w:pStyle w:val="Heading2"/>
      </w:pPr>
      <w:r>
        <w:t>命题八：万物扩展命题</w:t>
      </w:r>
    </w:p>
    <w:p>
      <w:pPr>
        <w:spacing w:line="360" w:lineRule="auto"/>
        <w:ind w:firstLine="480"/>
      </w:pPr>
      <w:r>
        <w:t>不可删除性若以世界线同一性为基础，则不只适用于人，也适用于所有真实进入当前世界线的存在和事件。</w:t>
      </w:r>
    </w:p>
    <w:p>
      <w:pPr>
        <w:pStyle w:val="Heading2"/>
      </w:pPr>
      <w:r>
        <w:t>命题九：安顿边界命题</w:t>
      </w:r>
    </w:p>
    <w:p>
      <w:pPr>
        <w:spacing w:line="360" w:lineRule="auto"/>
        <w:ind w:firstLine="480"/>
      </w:pPr>
      <w:r>
        <w:t>概念安顿不能替代现实帮助，但可以阻断现实受损向存在归零扩散。</w:t>
      </w:r>
    </w:p>
    <w:p>
      <w:pPr>
        <w:pStyle w:val="Heading2"/>
      </w:pPr>
      <w:r>
        <w:t>命题十：物理边界命题</w:t>
      </w:r>
    </w:p>
    <w:p>
      <w:pPr>
        <w:spacing w:line="360" w:lineRule="auto"/>
        <w:ind w:firstLine="480"/>
      </w:pPr>
      <w:r>
        <w:t>因果拓扑、事件纤维、世界线等表达在本书中主要作为思想实验和形式化支架，不构成自然科学证明。</w:t>
      </w:r>
    </w:p>
    <w:p>
      <w:pPr>
        <w:pStyle w:val="Heading1"/>
      </w:pPr>
      <w:r>
        <w:t>三、主要推论</w:t>
      </w:r>
    </w:p>
    <w:p>
      <w:pPr>
        <w:pStyle w:val="Heading2"/>
      </w:pPr>
      <w:r>
        <w:t>推论一：普通人不可归零</w:t>
      </w:r>
    </w:p>
    <w:p>
      <w:pPr>
        <w:spacing w:line="360" w:lineRule="auto"/>
        <w:ind w:firstLine="480"/>
      </w:pPr>
      <w:r>
        <w:t>一个人没有成为伟人、没有被历史记住、没有显性成就，并不意味着他没有进入世界线或可以被无损删除。</w:t>
      </w:r>
    </w:p>
    <w:p>
      <w:pPr>
        <w:pStyle w:val="Heading2"/>
      </w:pPr>
      <w:r>
        <w:t>推论二：人不是耗材</w:t>
      </w:r>
    </w:p>
    <w:p>
      <w:pPr>
        <w:spacing w:line="360" w:lineRule="auto"/>
        <w:ind w:firstLine="480"/>
      </w:pPr>
      <w:r>
        <w:t>人可以在岗位和功能上被替代，但其具体生命位置不能被从当前世界线中无损抽离。</w:t>
      </w:r>
    </w:p>
    <w:p>
      <w:pPr>
        <w:pStyle w:val="Heading2"/>
      </w:pPr>
      <w:r>
        <w:t>推论三：恶不可删除但不能被正当化</w:t>
      </w:r>
    </w:p>
    <w:p>
      <w:pPr>
        <w:spacing w:line="360" w:lineRule="auto"/>
        <w:ind w:firstLine="480"/>
      </w:pPr>
      <w:r>
        <w:t>恶行真实进入世界线，不等于恶行应被肯定。承认恶不可删除，是为了记忆、作证、追责和修复。</w:t>
      </w:r>
    </w:p>
    <w:p>
      <w:pPr>
        <w:pStyle w:val="Heading2"/>
      </w:pPr>
      <w:r>
        <w:t>推论四：创伤不是礼物</w:t>
      </w:r>
    </w:p>
    <w:p>
      <w:pPr>
        <w:spacing w:line="360" w:lineRule="auto"/>
        <w:ind w:firstLine="480"/>
      </w:pPr>
      <w:r>
        <w:t>创伤进入世界线，不等于受害者应该感谢创伤。必要性不是应然性，解释不是原谅。</w:t>
      </w:r>
    </w:p>
    <w:p>
      <w:pPr>
        <w:pStyle w:val="Heading2"/>
      </w:pPr>
      <w:r>
        <w:t>推论五：当前世界线不是现状合法性</w:t>
      </w:r>
    </w:p>
    <w:p>
      <w:pPr>
        <w:spacing w:line="360" w:lineRule="auto"/>
        <w:ind w:firstLine="480"/>
      </w:pPr>
      <w:r>
        <w:t>承认当前世界线承载主体，不等于赞美现状。改变、反抗和修复都只能在当前世界线中发生。</w:t>
      </w:r>
    </w:p>
    <w:p>
      <w:pPr>
        <w:pStyle w:val="Heading2"/>
      </w:pPr>
      <w:r>
        <w:t>推论六：万物不可删除不等于万物等价</w:t>
      </w:r>
    </w:p>
    <w:p>
      <w:pPr>
        <w:spacing w:line="360" w:lineRule="auto"/>
        <w:ind w:firstLine="480"/>
      </w:pPr>
      <w:r>
        <w:t>万物在因果同一性层面不可归零，但在伦理、意识、实践优先级和责任结构上并不完全相同。</w:t>
      </w:r>
    </w:p>
    <w:p>
      <w:pPr>
        <w:pStyle w:val="Heading2"/>
      </w:pPr>
      <w:r>
        <w:t>推论七：价值需要分层</w:t>
      </w:r>
    </w:p>
    <w:p>
      <w:pPr>
        <w:spacing w:line="360" w:lineRule="auto"/>
        <w:ind w:firstLine="480"/>
      </w:pPr>
      <w:r>
        <w:t>必要性、意义、价值不能混同。不可删除性提供反归零底线，意义由主体生成，价值在关系和评价框架中展开。</w:t>
      </w:r>
    </w:p>
    <w:p>
      <w:pPr>
        <w:pStyle w:val="Heading2"/>
      </w:pPr>
      <w:r>
        <w:t>推论八：宿命不取消行动</w:t>
      </w:r>
    </w:p>
    <w:p>
      <w:pPr>
        <w:spacing w:line="360" w:lineRule="auto"/>
        <w:ind w:firstLine="480"/>
      </w:pPr>
      <w:r>
        <w:t>学习、改变、反思、忏悔和承担不是宿命的反面，而是当前世界线继续展开的方式。</w:t>
      </w:r>
    </w:p>
    <w:p>
      <w:pPr>
        <w:pStyle w:val="Heading2"/>
      </w:pPr>
      <w:r>
        <w:t>推论九：理论不是万能救赎</w:t>
      </w:r>
    </w:p>
    <w:p>
      <w:pPr>
        <w:spacing w:line="360" w:lineRule="auto"/>
        <w:ind w:firstLine="480"/>
      </w:pPr>
      <w:r>
        <w:t>本理论不能替代爱、资源、法律、医疗、亲密关系、心理治疗和制度改革。</w:t>
      </w:r>
    </w:p>
    <w:p>
      <w:pPr>
        <w:pStyle w:val="Heading2"/>
      </w:pPr>
      <w:r>
        <w:t>推论十：核心防线</w:t>
      </w:r>
    </w:p>
    <w:p>
      <w:pPr>
        <w:spacing w:line="360" w:lineRule="auto"/>
        <w:ind w:firstLine="480"/>
      </w:pPr>
      <w:r>
        <w:t>不可删除，不等于伟大；不可删除，意味着不能归零。</w:t>
      </w: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3"/>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宋体" w:hAnsi="宋体" w:eastAsia="宋体"/>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宋体" w:hAnsi="宋体" w:eastAsia="宋体"/>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宋体" w:hAnsi="宋体" w:eastAsia="宋体"/>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